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7E07F" w14:textId="0F8B7512" w:rsidR="006360DC" w:rsidRPr="00B87D35" w:rsidRDefault="002715BC" w:rsidP="004D4610">
      <w:pPr>
        <w:pStyle w:val="1"/>
        <w:rPr>
          <w:rFonts w:eastAsia="Times New Roman"/>
          <w:lang w:eastAsia="ru-RU"/>
        </w:rPr>
      </w:pPr>
      <w:r>
        <w:rPr>
          <w:rFonts w:ascii="Times New Roman" w:eastAsia="Times New Roman" w:hAnsi="Times New Roman"/>
          <w:sz w:val="24"/>
        </w:rPr>
        <w:t xml:space="preserve">                   </w:t>
      </w:r>
      <w:r w:rsidR="00C50DF8">
        <w:rPr>
          <w:rFonts w:ascii="Times New Roman" w:eastAsia="Times New Roman" w:hAnsi="Times New Roman"/>
          <w:sz w:val="24"/>
        </w:rPr>
        <w:t xml:space="preserve"> </w:t>
      </w:r>
      <w:r w:rsidRPr="002715BC">
        <w:rPr>
          <w:rFonts w:ascii="Times New Roman" w:eastAsia="Times New Roman" w:hAnsi="Times New Roman"/>
          <w:sz w:val="28"/>
          <w:szCs w:val="28"/>
        </w:rPr>
        <w:t>М</w:t>
      </w:r>
      <w:r w:rsidR="006360DC" w:rsidRPr="00B87D35">
        <w:rPr>
          <w:rFonts w:eastAsia="Times New Roman"/>
          <w:lang w:eastAsia="ru-RU"/>
        </w:rPr>
        <w:t>ИНИСТЕРСТВО ПРОСВЕЩЕНИЯ РОССИЙСКОЙ ФЕДЕРАЦИИ</w:t>
      </w:r>
    </w:p>
    <w:p w14:paraId="013C1759" w14:textId="74C3563C" w:rsidR="006360DC" w:rsidRDefault="002715BC"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Министерство общего</w:t>
      </w:r>
      <w:r w:rsidR="00170158">
        <w:rPr>
          <w:rFonts w:ascii="LiberationSerif" w:eastAsia="Times New Roman" w:hAnsi="LiberationSerif" w:cs="Times New Roman"/>
          <w:color w:val="000000"/>
          <w:sz w:val="20"/>
          <w:szCs w:val="20"/>
          <w:lang w:eastAsia="ru-RU"/>
        </w:rPr>
        <w:t xml:space="preserve"> и</w:t>
      </w:r>
      <w:r>
        <w:rPr>
          <w:rFonts w:ascii="LiberationSerif" w:eastAsia="Times New Roman" w:hAnsi="LiberationSerif" w:cs="Times New Roman"/>
          <w:color w:val="000000"/>
          <w:sz w:val="20"/>
          <w:szCs w:val="20"/>
          <w:lang w:eastAsia="ru-RU"/>
        </w:rPr>
        <w:t xml:space="preserve"> профессионального </w:t>
      </w:r>
      <w:r w:rsidR="00170158">
        <w:rPr>
          <w:rFonts w:ascii="LiberationSerif" w:eastAsia="Times New Roman" w:hAnsi="LiberationSerif" w:cs="Times New Roman"/>
          <w:color w:val="000000"/>
          <w:sz w:val="20"/>
          <w:szCs w:val="20"/>
          <w:lang w:eastAsia="ru-RU"/>
        </w:rPr>
        <w:t xml:space="preserve"> образования  Ростовской области</w:t>
      </w:r>
    </w:p>
    <w:p w14:paraId="43A2D8A5" w14:textId="04D03B54" w:rsidR="00170158" w:rsidRDefault="00170158"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Отдел образования Мартыновского района</w:t>
      </w:r>
      <w:r w:rsidR="002715BC">
        <w:rPr>
          <w:rFonts w:ascii="LiberationSerif" w:eastAsia="Times New Roman" w:hAnsi="LiberationSerif" w:cs="Times New Roman"/>
          <w:color w:val="000000"/>
          <w:sz w:val="20"/>
          <w:szCs w:val="20"/>
          <w:lang w:eastAsia="ru-RU"/>
        </w:rPr>
        <w:t xml:space="preserve"> Ростовской облати</w:t>
      </w:r>
    </w:p>
    <w:p w14:paraId="67615B9D" w14:textId="77777777" w:rsidR="00170158" w:rsidRPr="00B87D35" w:rsidRDefault="00170158" w:rsidP="00170158">
      <w:pPr>
        <w:spacing w:after="0"/>
        <w:ind w:firstLine="227"/>
        <w:jc w:val="center"/>
        <w:rPr>
          <w:rFonts w:ascii="LiberationSerif" w:eastAsia="Times New Roman" w:hAnsi="LiberationSerif" w:cs="Times New Roman"/>
          <w:color w:val="000000"/>
          <w:sz w:val="20"/>
          <w:szCs w:val="20"/>
          <w:lang w:eastAsia="ru-RU"/>
        </w:rPr>
      </w:pPr>
    </w:p>
    <w:p w14:paraId="4BDE9060" w14:textId="6B3314CB" w:rsidR="006360DC" w:rsidRPr="00B87D35" w:rsidRDefault="002715BC"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МБОУ-СОШ № 7 х.Новоселовка</w:t>
      </w:r>
    </w:p>
    <w:tbl>
      <w:tblPr>
        <w:tblW w:w="10442" w:type="dxa"/>
        <w:tblCellMar>
          <w:top w:w="12" w:type="dxa"/>
          <w:left w:w="12" w:type="dxa"/>
          <w:bottom w:w="12" w:type="dxa"/>
          <w:right w:w="12" w:type="dxa"/>
        </w:tblCellMar>
        <w:tblLook w:val="04A0" w:firstRow="1" w:lastRow="0" w:firstColumn="1" w:lastColumn="0" w:noHBand="0" w:noVBand="1"/>
      </w:tblPr>
      <w:tblGrid>
        <w:gridCol w:w="3481"/>
        <w:gridCol w:w="3480"/>
        <w:gridCol w:w="3481"/>
      </w:tblGrid>
      <w:tr w:rsidR="00C50DF8" w:rsidRPr="00B04F2F" w14:paraId="20CBE8B9" w14:textId="77777777" w:rsidTr="00AE770E">
        <w:tc>
          <w:tcPr>
            <w:tcW w:w="3481" w:type="dxa"/>
            <w:tcBorders>
              <w:top w:val="nil"/>
              <w:left w:val="nil"/>
              <w:bottom w:val="nil"/>
              <w:right w:val="nil"/>
            </w:tcBorders>
            <w:tcMar>
              <w:top w:w="90" w:type="dxa"/>
              <w:left w:w="90" w:type="dxa"/>
              <w:bottom w:w="90" w:type="dxa"/>
              <w:right w:w="90" w:type="dxa"/>
            </w:tcMar>
            <w:hideMark/>
          </w:tcPr>
          <w:p w14:paraId="7B0B3D13"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7932F4EA"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1E23E242" w14:textId="46FAC05A" w:rsidR="00AF3304" w:rsidRPr="00AA43D1" w:rsidRDefault="00AF3304" w:rsidP="00AF3304">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 xml:space="preserve">                                                                               С</w:t>
            </w:r>
            <w:r w:rsidRPr="00AA43D1">
              <w:rPr>
                <w:rFonts w:ascii="LiberationSerif" w:eastAsia="Times New Roman" w:hAnsi="LiberationSerif" w:cs="Times New Roman"/>
                <w:color w:val="000000"/>
                <w:lang w:eastAsia="ru-RU"/>
              </w:rPr>
              <w:t>огласован</w:t>
            </w:r>
            <w:r w:rsidRPr="00AA43D1">
              <w:rPr>
                <w:rFonts w:ascii="LiberationSerif" w:eastAsia="Times New Roman" w:hAnsi="LiberationSerif" w:cs="Times New Roman" w:hint="eastAsia"/>
                <w:color w:val="000000"/>
                <w:lang w:eastAsia="ru-RU"/>
              </w:rPr>
              <w:t>о</w:t>
            </w:r>
            <w:r w:rsidRPr="00AA43D1">
              <w:rPr>
                <w:rFonts w:ascii="LiberationSerif" w:eastAsia="Times New Roman" w:hAnsi="LiberationSerif" w:cs="Times New Roman"/>
                <w:color w:val="000000"/>
                <w:lang w:eastAsia="ru-RU"/>
              </w:rPr>
              <w:t xml:space="preserve">                                                        </w:t>
            </w:r>
            <w:r>
              <w:rPr>
                <w:rFonts w:ascii="LiberationSerif" w:eastAsia="Times New Roman" w:hAnsi="LiberationSerif" w:cs="Times New Roman"/>
                <w:color w:val="000000"/>
                <w:lang w:eastAsia="ru-RU"/>
              </w:rPr>
              <w:t xml:space="preserve">                  </w:t>
            </w:r>
            <w:r w:rsidRPr="00AA43D1">
              <w:rPr>
                <w:rFonts w:ascii="LiberationSerif" w:eastAsia="Times New Roman" w:hAnsi="LiberationSerif" w:cs="Times New Roman"/>
                <w:color w:val="000000"/>
                <w:lang w:eastAsia="ru-RU"/>
              </w:rPr>
              <w:t xml:space="preserve">                                       </w:t>
            </w:r>
            <w:r>
              <w:rPr>
                <w:rFonts w:ascii="LiberationSerif" w:eastAsia="Times New Roman" w:hAnsi="LiberationSerif" w:cs="Times New Roman"/>
                <w:color w:val="000000"/>
                <w:lang w:eastAsia="ru-RU"/>
              </w:rPr>
              <w:t xml:space="preserve">                 </w:t>
            </w:r>
            <w:r w:rsidRPr="00AA43D1">
              <w:rPr>
                <w:rFonts w:ascii="LiberationSerif" w:eastAsia="Times New Roman" w:hAnsi="LiberationSerif" w:cs="Times New Roman"/>
                <w:color w:val="000000"/>
                <w:lang w:eastAsia="ru-RU"/>
              </w:rPr>
              <w:t>Заместитель   по УВР</w:t>
            </w:r>
          </w:p>
          <w:p w14:paraId="61ABBB91" w14:textId="77777777" w:rsidR="00AF3304" w:rsidRPr="00AA43D1" w:rsidRDefault="00AF3304" w:rsidP="00AF3304">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___________ Боровец О.Е.</w:t>
            </w:r>
          </w:p>
          <w:p w14:paraId="14478F5B" w14:textId="6D136912" w:rsidR="00AF3304" w:rsidRPr="00AA43D1" w:rsidRDefault="00E05F72" w:rsidP="00AF3304">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от «___» августа 2023</w:t>
            </w:r>
            <w:r w:rsidR="00AF3304" w:rsidRPr="00AA43D1">
              <w:rPr>
                <w:rFonts w:ascii="LiberationSerif" w:eastAsia="Times New Roman" w:hAnsi="LiberationSerif" w:cs="Times New Roman"/>
                <w:color w:val="000000"/>
                <w:lang w:eastAsia="ru-RU"/>
              </w:rPr>
              <w:t xml:space="preserve"> г.                                       </w:t>
            </w:r>
            <w:r w:rsidR="00AF3304">
              <w:rPr>
                <w:rFonts w:ascii="LiberationSerif" w:eastAsia="Times New Roman" w:hAnsi="LiberationSerif" w:cs="Times New Roman"/>
                <w:color w:val="000000"/>
                <w:lang w:eastAsia="ru-RU"/>
              </w:rPr>
              <w:t xml:space="preserve">     </w:t>
            </w:r>
          </w:p>
          <w:p w14:paraId="18535C32" w14:textId="5B4A5A20" w:rsidR="00AF3304" w:rsidRPr="00AA43D1" w:rsidRDefault="00AF3304" w:rsidP="00AF3304">
            <w:pPr>
              <w:shd w:val="clear" w:color="auto" w:fill="F7FDF7"/>
              <w:spacing w:line="240" w:lineRule="auto"/>
              <w:rPr>
                <w:rFonts w:ascii="LiberationSerif" w:eastAsia="Times New Roman" w:hAnsi="LiberationSerif" w:cs="Times New Roman"/>
                <w:color w:val="000000"/>
                <w:lang w:eastAsia="ru-RU"/>
              </w:rPr>
            </w:pPr>
          </w:p>
          <w:p w14:paraId="09AA02F7" w14:textId="77777777" w:rsidR="001B6BB8" w:rsidRPr="00AA43D1" w:rsidRDefault="001B6BB8" w:rsidP="001B6BB8">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Согласовано                                   </w:t>
            </w:r>
            <w:r>
              <w:rPr>
                <w:rFonts w:ascii="LiberationSerif" w:eastAsia="Times New Roman" w:hAnsi="LiberationSerif" w:cs="Times New Roman"/>
                <w:color w:val="000000"/>
                <w:lang w:eastAsia="ru-RU"/>
              </w:rPr>
              <w:t xml:space="preserve">                     </w:t>
            </w:r>
          </w:p>
          <w:p w14:paraId="5A406657" w14:textId="77777777" w:rsidR="001B6BB8" w:rsidRPr="00AA43D1" w:rsidRDefault="001B6BB8" w:rsidP="001B6BB8">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Протокол заседания МО                           </w:t>
            </w:r>
            <w:r>
              <w:rPr>
                <w:rFonts w:ascii="LiberationSerif" w:eastAsia="Times New Roman" w:hAnsi="LiberationSerif" w:cs="Times New Roman"/>
                <w:color w:val="000000"/>
                <w:lang w:eastAsia="ru-RU"/>
              </w:rPr>
              <w:t xml:space="preserve">            </w:t>
            </w:r>
          </w:p>
          <w:p w14:paraId="73A302AD" w14:textId="77777777" w:rsidR="001B6BB8" w:rsidRPr="00AA43D1" w:rsidRDefault="001B6BB8" w:rsidP="001B6BB8">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w:t>
            </w:r>
            <w:r>
              <w:rPr>
                <w:rFonts w:ascii="LiberationSerif" w:eastAsia="Times New Roman" w:hAnsi="LiberationSerif" w:cs="Times New Roman"/>
                <w:color w:val="000000"/>
                <w:lang w:eastAsia="ru-RU"/>
              </w:rPr>
              <w:t xml:space="preserve">        </w:t>
            </w:r>
          </w:p>
          <w:p w14:paraId="4FAA9657" w14:textId="708B9DEB" w:rsidR="001B6BB8" w:rsidRPr="00AA43D1" w:rsidRDefault="00E05F72" w:rsidP="001B6BB8">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от «___» августа 2023</w:t>
            </w:r>
            <w:r w:rsidR="001B6BB8" w:rsidRPr="00AA43D1">
              <w:rPr>
                <w:rFonts w:ascii="LiberationSerif" w:eastAsia="Times New Roman" w:hAnsi="LiberationSerif" w:cs="Times New Roman"/>
                <w:color w:val="000000"/>
                <w:lang w:eastAsia="ru-RU"/>
              </w:rPr>
              <w:t xml:space="preserve"> г.                                       </w:t>
            </w:r>
            <w:r w:rsidR="001B6BB8">
              <w:rPr>
                <w:rFonts w:ascii="LiberationSerif" w:eastAsia="Times New Roman" w:hAnsi="LiberationSerif" w:cs="Times New Roman"/>
                <w:color w:val="000000"/>
                <w:lang w:eastAsia="ru-RU"/>
              </w:rPr>
              <w:t xml:space="preserve">     </w:t>
            </w:r>
          </w:p>
          <w:p w14:paraId="5E566C3C" w14:textId="77777777" w:rsidR="001B6BB8" w:rsidRPr="00AA43D1" w:rsidRDefault="001B6BB8" w:rsidP="001B6BB8">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Руководитель МО</w:t>
            </w:r>
          </w:p>
          <w:p w14:paraId="32EAAE51" w14:textId="7B44902B" w:rsidR="00C50DF8" w:rsidRPr="00B04F2F" w:rsidRDefault="00C50DF8" w:rsidP="00AE770E">
            <w:pPr>
              <w:spacing w:after="0" w:line="240" w:lineRule="auto"/>
              <w:rPr>
                <w:rFonts w:ascii="Times New Roman" w:eastAsia="Times New Roman" w:hAnsi="Times New Roman" w:cs="Times New Roman"/>
                <w:sz w:val="24"/>
                <w:szCs w:val="24"/>
                <w:lang w:eastAsia="ru-RU"/>
              </w:rPr>
            </w:pPr>
          </w:p>
        </w:tc>
        <w:tc>
          <w:tcPr>
            <w:tcW w:w="3481" w:type="dxa"/>
            <w:tcBorders>
              <w:top w:val="nil"/>
              <w:left w:val="nil"/>
              <w:bottom w:val="nil"/>
              <w:right w:val="nil"/>
            </w:tcBorders>
            <w:tcMar>
              <w:top w:w="90" w:type="dxa"/>
              <w:left w:w="90" w:type="dxa"/>
              <w:bottom w:w="90" w:type="dxa"/>
              <w:right w:w="90" w:type="dxa"/>
            </w:tcMar>
            <w:hideMark/>
          </w:tcPr>
          <w:p w14:paraId="702E3642"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37E48434"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54B08D0A" w14:textId="0471AAA0" w:rsidR="00C50DF8" w:rsidRPr="00B04F2F" w:rsidRDefault="00C50DF8" w:rsidP="00AE770E">
            <w:pPr>
              <w:spacing w:after="0" w:line="240" w:lineRule="auto"/>
              <w:rPr>
                <w:rFonts w:ascii="Times New Roman" w:eastAsia="Times New Roman" w:hAnsi="Times New Roman" w:cs="Times New Roman"/>
                <w:sz w:val="24"/>
                <w:szCs w:val="24"/>
                <w:lang w:eastAsia="ru-RU"/>
              </w:rPr>
            </w:pPr>
          </w:p>
        </w:tc>
        <w:tc>
          <w:tcPr>
            <w:tcW w:w="3481" w:type="dxa"/>
            <w:tcBorders>
              <w:top w:val="nil"/>
              <w:left w:val="nil"/>
              <w:bottom w:val="nil"/>
              <w:right w:val="nil"/>
            </w:tcBorders>
            <w:tcMar>
              <w:top w:w="90" w:type="dxa"/>
              <w:left w:w="90" w:type="dxa"/>
              <w:bottom w:w="90" w:type="dxa"/>
              <w:right w:w="90" w:type="dxa"/>
            </w:tcMar>
            <w:hideMark/>
          </w:tcPr>
          <w:p w14:paraId="141FA3C9"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1CDAFFC2"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18926FA0"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44D0FECD" w14:textId="02FB06B7" w:rsidR="00C50DF8" w:rsidRPr="00B04F2F" w:rsidRDefault="00C50DF8" w:rsidP="00170158">
            <w:pPr>
              <w:spacing w:after="0" w:line="240" w:lineRule="auto"/>
              <w:rPr>
                <w:rFonts w:ascii="Times New Roman" w:eastAsia="Times New Roman" w:hAnsi="Times New Roman" w:cs="Times New Roman"/>
                <w:sz w:val="24"/>
                <w:szCs w:val="24"/>
                <w:lang w:eastAsia="ru-RU"/>
              </w:rPr>
            </w:pPr>
            <w:r w:rsidRPr="00B04F2F">
              <w:rPr>
                <w:rFonts w:ascii="Times New Roman" w:eastAsia="Times New Roman" w:hAnsi="Times New Roman" w:cs="Times New Roman"/>
                <w:sz w:val="24"/>
                <w:szCs w:val="24"/>
                <w:bdr w:val="dashed" w:sz="6" w:space="0" w:color="FF0000" w:frame="1"/>
                <w:shd w:val="clear" w:color="auto" w:fill="F7FDF7"/>
                <w:lang w:eastAsia="ru-RU"/>
              </w:rPr>
              <w:t>УТВЕРЖДАЮ</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bdr w:val="dashed" w:sz="6" w:space="0" w:color="FF0000" w:frame="1"/>
                <w:shd w:val="clear" w:color="auto" w:fill="F7FDF7"/>
                <w:lang w:eastAsia="ru-RU"/>
              </w:rPr>
              <w:t xml:space="preserve">Директор </w:t>
            </w:r>
            <w:r w:rsidR="00170158">
              <w:rPr>
                <w:rFonts w:ascii="Times New Roman" w:eastAsia="Times New Roman" w:hAnsi="Times New Roman" w:cs="Times New Roman"/>
                <w:sz w:val="24"/>
                <w:szCs w:val="24"/>
                <w:bdr w:val="dashed" w:sz="6" w:space="0" w:color="FF0000" w:frame="1"/>
                <w:shd w:val="clear" w:color="auto" w:fill="F7FDF7"/>
                <w:lang w:eastAsia="ru-RU"/>
              </w:rPr>
              <w:t>школы</w:t>
            </w:r>
            <w:r>
              <w:rPr>
                <w:rFonts w:ascii="Times New Roman" w:eastAsia="Times New Roman" w:hAnsi="Times New Roman" w:cs="Times New Roman"/>
                <w:sz w:val="24"/>
                <w:szCs w:val="24"/>
                <w:lang w:eastAsia="ru-RU"/>
              </w:rPr>
              <w:br/>
              <w:t>_________</w:t>
            </w:r>
            <w:r w:rsidR="00170158">
              <w:rPr>
                <w:rFonts w:ascii="Times New Roman" w:eastAsia="Times New Roman" w:hAnsi="Times New Roman" w:cs="Times New Roman"/>
                <w:sz w:val="24"/>
                <w:szCs w:val="24"/>
                <w:lang w:eastAsia="ru-RU"/>
              </w:rPr>
              <w:t>Е.Н.Черкасская</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lang w:eastAsia="ru-RU"/>
              </w:rPr>
              <w:br/>
              <w:t>Приказ №</w:t>
            </w:r>
            <w:r w:rsidR="00821A30">
              <w:rPr>
                <w:rFonts w:ascii="Times New Roman" w:eastAsia="Times New Roman" w:hAnsi="Times New Roman" w:cs="Times New Roman"/>
                <w:sz w:val="24"/>
                <w:szCs w:val="24"/>
                <w:lang w:eastAsia="ru-RU"/>
              </w:rPr>
              <w:t>131</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lang w:eastAsia="ru-RU"/>
              </w:rPr>
              <w:br/>
              <w:t>от "</w:t>
            </w:r>
            <w:r w:rsidR="00767367">
              <w:rPr>
                <w:rFonts w:ascii="Times New Roman" w:eastAsia="Times New Roman" w:hAnsi="Times New Roman" w:cs="Times New Roman"/>
                <w:sz w:val="24"/>
                <w:szCs w:val="24"/>
                <w:lang w:eastAsia="ru-RU"/>
              </w:rPr>
              <w:t>29</w:t>
            </w:r>
            <w:r w:rsidRPr="00B04F2F">
              <w:rPr>
                <w:rFonts w:ascii="Times New Roman" w:eastAsia="Times New Roman" w:hAnsi="Times New Roman" w:cs="Times New Roman"/>
                <w:sz w:val="24"/>
                <w:szCs w:val="24"/>
                <w:lang w:eastAsia="ru-RU"/>
              </w:rPr>
              <w:t>" </w:t>
            </w:r>
            <w:r w:rsidR="00E05F72">
              <w:rPr>
                <w:rFonts w:ascii="Times New Roman" w:eastAsia="Times New Roman" w:hAnsi="Times New Roman" w:cs="Times New Roman"/>
                <w:sz w:val="24"/>
                <w:szCs w:val="24"/>
                <w:bdr w:val="dashed" w:sz="6" w:space="0" w:color="FF0000" w:frame="1"/>
                <w:shd w:val="clear" w:color="auto" w:fill="F7FDF7"/>
                <w:lang w:eastAsia="ru-RU"/>
              </w:rPr>
              <w:t>августа 2023</w:t>
            </w:r>
            <w:r w:rsidRPr="00B04F2F">
              <w:rPr>
                <w:rFonts w:ascii="Times New Roman" w:eastAsia="Times New Roman" w:hAnsi="Times New Roman" w:cs="Times New Roman"/>
                <w:sz w:val="24"/>
                <w:szCs w:val="24"/>
                <w:lang w:eastAsia="ru-RU"/>
              </w:rPr>
              <w:t>  г.</w:t>
            </w:r>
          </w:p>
        </w:tc>
      </w:tr>
    </w:tbl>
    <w:p w14:paraId="49ABCA69"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5E8109BD"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175F9192"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486055D2" w14:textId="77777777" w:rsidR="00C50DF8" w:rsidRPr="00B04F2F" w:rsidRDefault="00C50DF8" w:rsidP="00C50DF8">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B04F2F">
        <w:rPr>
          <w:rFonts w:ascii="Times New Roman" w:eastAsia="Times New Roman" w:hAnsi="Times New Roman" w:cs="Times New Roman"/>
          <w:b/>
          <w:bCs/>
          <w:caps/>
          <w:color w:val="000000"/>
          <w:sz w:val="24"/>
          <w:szCs w:val="24"/>
          <w:lang w:eastAsia="ru-RU"/>
        </w:rPr>
        <w:t>РАБОЧАЯ ПРОГРАММА</w:t>
      </w:r>
      <w:r w:rsidRPr="00B04F2F">
        <w:rPr>
          <w:rFonts w:ascii="Times New Roman" w:eastAsia="Times New Roman" w:hAnsi="Times New Roman" w:cs="Times New Roman"/>
          <w:b/>
          <w:bCs/>
          <w:caps/>
          <w:color w:val="000000"/>
          <w:sz w:val="24"/>
          <w:szCs w:val="24"/>
          <w:lang w:eastAsia="ru-RU"/>
        </w:rPr>
        <w:br/>
        <w:t>(ID 642847)</w:t>
      </w:r>
    </w:p>
    <w:p w14:paraId="6BCC89E2" w14:textId="77777777" w:rsidR="00C50DF8" w:rsidRDefault="00C50DF8" w:rsidP="001B6BB8">
      <w:pPr>
        <w:spacing w:after="0" w:line="240" w:lineRule="auto"/>
        <w:rPr>
          <w:rFonts w:ascii="Times New Roman" w:eastAsia="Times New Roman" w:hAnsi="Times New Roman" w:cs="Times New Roman"/>
          <w:color w:val="000000"/>
          <w:sz w:val="24"/>
          <w:szCs w:val="24"/>
          <w:lang w:eastAsia="ru-RU"/>
        </w:rPr>
      </w:pPr>
    </w:p>
    <w:p w14:paraId="20D28A21"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учебного предмета</w:t>
      </w:r>
    </w:p>
    <w:p w14:paraId="4809E489"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«Основы безопасности жизнедеятельности»</w:t>
      </w:r>
    </w:p>
    <w:p w14:paraId="3E913FB9" w14:textId="5B960E1C" w:rsidR="00C50DF8" w:rsidRPr="00B04F2F" w:rsidRDefault="004D4610" w:rsidP="00C50DF8">
      <w:pPr>
        <w:spacing w:after="0" w:line="240" w:lineRule="auto"/>
        <w:ind w:firstLine="22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6</w:t>
      </w:r>
      <w:r w:rsidR="00C50DF8" w:rsidRPr="00B04F2F">
        <w:rPr>
          <w:rFonts w:ascii="Times New Roman" w:eastAsia="Times New Roman" w:hAnsi="Times New Roman" w:cs="Times New Roman"/>
          <w:color w:val="000000"/>
          <w:sz w:val="24"/>
          <w:szCs w:val="24"/>
          <w:lang w:eastAsia="ru-RU"/>
        </w:rPr>
        <w:t xml:space="preserve"> класса основного общего образования</w:t>
      </w:r>
    </w:p>
    <w:p w14:paraId="654681E2" w14:textId="4C4F57C1"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на </w:t>
      </w:r>
      <w:r w:rsidR="00E05F72">
        <w:rPr>
          <w:rFonts w:ascii="Times New Roman" w:eastAsia="Times New Roman" w:hAnsi="Times New Roman" w:cs="Times New Roman"/>
          <w:color w:val="000000"/>
          <w:sz w:val="24"/>
          <w:szCs w:val="24"/>
          <w:bdr w:val="dashed" w:sz="6" w:space="0" w:color="FF0000" w:frame="1"/>
          <w:shd w:val="clear" w:color="auto" w:fill="F7FDF7"/>
          <w:lang w:eastAsia="ru-RU"/>
        </w:rPr>
        <w:t>2023-2024</w:t>
      </w:r>
      <w:r w:rsidRPr="00B04F2F">
        <w:rPr>
          <w:rFonts w:ascii="Times New Roman" w:eastAsia="Times New Roman" w:hAnsi="Times New Roman" w:cs="Times New Roman"/>
          <w:color w:val="000000"/>
          <w:sz w:val="24"/>
          <w:szCs w:val="24"/>
          <w:lang w:eastAsia="ru-RU"/>
        </w:rPr>
        <w:t> учебный год</w:t>
      </w:r>
    </w:p>
    <w:p w14:paraId="5CF1A799"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3DB77305"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41C469DF"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271E6ECC"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558D5955"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1FE0C65B" w14:textId="51DFEF86" w:rsidR="006360DC" w:rsidRDefault="006360DC"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r w:rsidRPr="00B87D35">
        <w:rPr>
          <w:rFonts w:ascii="LiberationSerif" w:eastAsia="Times New Roman" w:hAnsi="LiberationSerif" w:cs="Times New Roman"/>
          <w:color w:val="000000"/>
          <w:sz w:val="20"/>
          <w:szCs w:val="20"/>
          <w:lang w:eastAsia="ru-RU"/>
        </w:rPr>
        <w:t>Составитель: </w:t>
      </w:r>
      <w:r w:rsidR="00170158">
        <w:rPr>
          <w:rFonts w:ascii="LiberationSerif" w:eastAsia="Times New Roman" w:hAnsi="LiberationSerif" w:cs="Times New Roman"/>
          <w:color w:val="000000"/>
          <w:sz w:val="20"/>
          <w:szCs w:val="20"/>
          <w:bdr w:val="dashed" w:sz="6" w:space="0" w:color="FF0000" w:frame="1"/>
          <w:shd w:val="clear" w:color="auto" w:fill="F7FDF7"/>
          <w:lang w:eastAsia="ru-RU"/>
        </w:rPr>
        <w:t>Ситников Александр Борисович</w:t>
      </w:r>
    </w:p>
    <w:p w14:paraId="69789458" w14:textId="16F4D5AD" w:rsidR="00170158" w:rsidRPr="00B87D35" w:rsidRDefault="00170158" w:rsidP="006360DC">
      <w:pPr>
        <w:spacing w:after="0"/>
        <w:ind w:firstLine="227"/>
        <w:jc w:val="right"/>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Преподаватель-организатор ОБЖ</w:t>
      </w:r>
    </w:p>
    <w:p w14:paraId="13B50430"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226E7490"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027A8AF6"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231C042"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9A962FF"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24791E7"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7EB50668" w14:textId="72F7D640" w:rsidR="006360DC" w:rsidRDefault="00E05F72"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х.Новоселовка 2023</w:t>
      </w:r>
    </w:p>
    <w:p w14:paraId="01C3CC88"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4F8A1D8D"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009C8125"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0F132789"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A425C4A" w14:textId="33A9CF4D" w:rsidR="006360DC" w:rsidRPr="00B87D35" w:rsidRDefault="006360DC" w:rsidP="000573D8">
      <w:pPr>
        <w:spacing w:after="0"/>
        <w:rPr>
          <w:rFonts w:ascii="LiberationSerif" w:eastAsia="Times New Roman" w:hAnsi="LiberationSerif" w:cs="Times New Roman"/>
          <w:color w:val="000000"/>
          <w:sz w:val="20"/>
          <w:szCs w:val="20"/>
          <w:lang w:eastAsia="ru-RU"/>
        </w:rPr>
      </w:pPr>
    </w:p>
    <w:p w14:paraId="1DBE16B4" w14:textId="77777777" w:rsidR="000326D9" w:rsidRPr="00AA43D1" w:rsidRDefault="000326D9"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p>
    <w:p w14:paraId="2079CB2A" w14:textId="77777777" w:rsidR="00C50DF8" w:rsidRPr="00AA43D1" w:rsidRDefault="00C50DF8" w:rsidP="0018498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r w:rsidRPr="00AA43D1">
        <w:rPr>
          <w:rFonts w:ascii="LiberationSerif" w:eastAsia="Times New Roman" w:hAnsi="LiberationSerif" w:cs="Times New Roman"/>
          <w:b/>
          <w:bCs/>
          <w:caps/>
          <w:kern w:val="36"/>
          <w:lang w:eastAsia="ru-RU"/>
        </w:rPr>
        <w:t>ПОЯСНИТЕЛЬНАЯ ЗАПИСКА</w:t>
      </w:r>
    </w:p>
    <w:p w14:paraId="7B73C094" w14:textId="77777777" w:rsidR="00C50DF8" w:rsidRPr="00AA43D1" w:rsidRDefault="00C50DF8" w:rsidP="001975E2">
      <w:pPr>
        <w:pStyle w:val="a9"/>
        <w:ind w:firstLine="708"/>
        <w:rPr>
          <w:rFonts w:ascii="Times New Roman" w:hAnsi="Times New Roman" w:cs="Times New Roman"/>
          <w:lang w:val="ru-RU" w:eastAsia="ru-RU"/>
        </w:rPr>
      </w:pPr>
      <w:r w:rsidRPr="00AA43D1">
        <w:rPr>
          <w:rFonts w:ascii="Times New Roman" w:hAnsi="Times New Roman" w:cs="Times New Roman"/>
          <w:lang w:val="ru-RU" w:eastAsia="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w:t>
      </w:r>
      <w:r w:rsidRPr="00AA43D1">
        <w:rPr>
          <w:rFonts w:ascii="Times New Roman" w:hAnsi="Times New Roman" w:cs="Times New Roman"/>
          <w:lang w:eastAsia="ru-RU"/>
        </w:rPr>
        <w:t> </w:t>
      </w:r>
      <w:r w:rsidRPr="00AA43D1">
        <w:rPr>
          <w:rFonts w:ascii="Times New Roman" w:hAnsi="Times New Roman" w:cs="Times New Roman"/>
          <w:lang w:val="ru-RU" w:eastAsia="ru-RU"/>
        </w:rPr>
        <w:t>декабря 2018</w:t>
      </w:r>
      <w:r w:rsidRPr="00AA43D1">
        <w:rPr>
          <w:rFonts w:ascii="Times New Roman" w:hAnsi="Times New Roman" w:cs="Times New Roman"/>
          <w:lang w:eastAsia="ru-RU"/>
        </w:rPr>
        <w:t> </w:t>
      </w:r>
      <w:r w:rsidRPr="00AA43D1">
        <w:rPr>
          <w:rFonts w:ascii="Times New Roman" w:hAnsi="Times New Roman" w:cs="Times New Roman"/>
          <w:lang w:val="ru-RU" w:eastAsia="ru-RU"/>
        </w:rPr>
        <w:t>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w:t>
      </w:r>
      <w:r w:rsidRPr="00AA43D1">
        <w:rPr>
          <w:rFonts w:ascii="Times New Roman" w:hAnsi="Times New Roman" w:cs="Times New Roman"/>
          <w:lang w:eastAsia="ru-RU"/>
        </w:rPr>
        <w:t> </w:t>
      </w:r>
      <w:r w:rsidRPr="00AA43D1">
        <w:rPr>
          <w:rFonts w:ascii="Times New Roman" w:hAnsi="Times New Roman" w:cs="Times New Roman"/>
          <w:lang w:val="ru-RU" w:eastAsia="ru-RU"/>
        </w:rPr>
        <w:t>— ФГОС) основного общего образования (утверждён приказом Министерства просвещения Российской Федерации от 31</w:t>
      </w:r>
      <w:r w:rsidRPr="00AA43D1">
        <w:rPr>
          <w:rFonts w:ascii="Times New Roman" w:hAnsi="Times New Roman" w:cs="Times New Roman"/>
          <w:lang w:eastAsia="ru-RU"/>
        </w:rPr>
        <w:t> </w:t>
      </w:r>
      <w:r w:rsidRPr="00AA43D1">
        <w:rPr>
          <w:rFonts w:ascii="Times New Roman" w:hAnsi="Times New Roman" w:cs="Times New Roman"/>
          <w:lang w:val="ru-RU" w:eastAsia="ru-RU"/>
        </w:rPr>
        <w:t>мая 2021 г. №</w:t>
      </w:r>
      <w:r w:rsidRPr="00AA43D1">
        <w:rPr>
          <w:rFonts w:ascii="Times New Roman" w:hAnsi="Times New Roman" w:cs="Times New Roman"/>
          <w:lang w:eastAsia="ru-RU"/>
        </w:rPr>
        <w:t> </w:t>
      </w:r>
      <w:r w:rsidRPr="00AA43D1">
        <w:rPr>
          <w:rFonts w:ascii="Times New Roman" w:hAnsi="Times New Roman" w:cs="Times New Roman"/>
          <w:lang w:val="ru-RU" w:eastAsia="ru-RU"/>
        </w:rPr>
        <w:t>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
    <w:p w14:paraId="22AFE20E" w14:textId="77777777" w:rsidR="00C50DF8" w:rsidRPr="00AA43D1" w:rsidRDefault="00C50DF8" w:rsidP="001975E2">
      <w:pPr>
        <w:pStyle w:val="a9"/>
        <w:ind w:firstLine="708"/>
        <w:rPr>
          <w:rFonts w:ascii="Times New Roman" w:hAnsi="Times New Roman" w:cs="Times New Roman"/>
          <w:lang w:eastAsia="ru-RU"/>
        </w:rPr>
      </w:pPr>
      <w:r w:rsidRPr="00AA43D1">
        <w:rPr>
          <w:rFonts w:ascii="Times New Roman" w:hAnsi="Times New Roman" w:cs="Times New Roman"/>
          <w:lang w:eastAsia="ru-RU"/>
        </w:rPr>
        <w:t>Настоящая Программа обеспечивает:</w:t>
      </w:r>
    </w:p>
    <w:p w14:paraId="6F9066E4"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749D3F85"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48999B51"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возможность выработки и закрепления у обучающихся умений и навыков, необходимых для последующей жизни;</w:t>
      </w:r>
    </w:p>
    <w:p w14:paraId="09C33FF4"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выработку практико-ориентированных компетенций, соответствующих потребностям современности;</w:t>
      </w:r>
    </w:p>
    <w:p w14:paraId="6C09D579" w14:textId="03771091" w:rsidR="00C50DF8"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504F6CE8" w14:textId="77777777" w:rsidR="00C50DF8" w:rsidRPr="00AA43D1" w:rsidRDefault="00C50DF8" w:rsidP="001975E2">
      <w:pPr>
        <w:pStyle w:val="a9"/>
        <w:ind w:firstLine="360"/>
        <w:rPr>
          <w:rFonts w:ascii="Times New Roman" w:hAnsi="Times New Roman" w:cs="Times New Roman"/>
          <w:lang w:val="ru-RU" w:eastAsia="ru-RU"/>
        </w:rPr>
      </w:pPr>
      <w:r w:rsidRPr="00AA43D1">
        <w:rPr>
          <w:rFonts w:ascii="Times New Roman" w:hAnsi="Times New Roman" w:cs="Times New Roman"/>
          <w:lang w:val="ru-RU" w:eastAsia="ru-RU"/>
        </w:rPr>
        <w:t>В Программе содержание учебного предмета ОБЖ структурно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1DB611E0" w14:textId="43D71218" w:rsidR="001975E2"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1</w:t>
      </w:r>
      <w:r w:rsidR="0015166F">
        <w:rPr>
          <w:rFonts w:ascii="Times New Roman" w:hAnsi="Times New Roman" w:cs="Times New Roman"/>
          <w:lang w:val="ru-RU" w:eastAsia="ru-RU"/>
        </w:rPr>
        <w:t xml:space="preserve"> «Введение</w:t>
      </w:r>
      <w:r w:rsidRPr="00AA43D1">
        <w:rPr>
          <w:rFonts w:ascii="Times New Roman" w:hAnsi="Times New Roman" w:cs="Times New Roman"/>
          <w:lang w:val="ru-RU" w:eastAsia="ru-RU"/>
        </w:rPr>
        <w:t xml:space="preserve">»;                </w:t>
      </w:r>
    </w:p>
    <w:p w14:paraId="1211D421" w14:textId="175D94F6" w:rsidR="00C50DF8" w:rsidRPr="00AA43D1" w:rsidRDefault="0015166F" w:rsidP="001975E2">
      <w:pPr>
        <w:pStyle w:val="a9"/>
        <w:rPr>
          <w:rFonts w:ascii="Times New Roman" w:hAnsi="Times New Roman" w:cs="Times New Roman"/>
          <w:lang w:val="ru-RU" w:eastAsia="ru-RU"/>
        </w:rPr>
      </w:pPr>
      <w:r>
        <w:rPr>
          <w:rFonts w:ascii="Times New Roman" w:hAnsi="Times New Roman" w:cs="Times New Roman"/>
          <w:lang w:val="ru-RU" w:eastAsia="ru-RU"/>
        </w:rPr>
        <w:t>модуль № 2 «На игровой площадке</w:t>
      </w:r>
      <w:r w:rsidR="001975E2" w:rsidRPr="00AA43D1">
        <w:rPr>
          <w:rFonts w:ascii="Times New Roman" w:hAnsi="Times New Roman" w:cs="Times New Roman"/>
          <w:lang w:val="ru-RU" w:eastAsia="ru-RU"/>
        </w:rPr>
        <w:t>»</w:t>
      </w:r>
      <w:r w:rsidR="00C50DF8" w:rsidRPr="00AA43D1">
        <w:rPr>
          <w:rFonts w:ascii="Times New Roman" w:hAnsi="Times New Roman" w:cs="Times New Roman"/>
          <w:lang w:val="ru-RU" w:eastAsia="ru-RU"/>
        </w:rPr>
        <w:t>;                                                                                                                        модуль</w:t>
      </w:r>
      <w:r>
        <w:rPr>
          <w:rFonts w:ascii="Times New Roman" w:hAnsi="Times New Roman" w:cs="Times New Roman"/>
          <w:lang w:val="ru-RU" w:eastAsia="ru-RU"/>
        </w:rPr>
        <w:t xml:space="preserve"> № 3 «Правила поведения учащихся на улицах и дорогах</w:t>
      </w:r>
      <w:r w:rsidR="00C50DF8" w:rsidRPr="00AA43D1">
        <w:rPr>
          <w:rFonts w:ascii="Times New Roman" w:hAnsi="Times New Roman" w:cs="Times New Roman"/>
          <w:lang w:val="ru-RU" w:eastAsia="ru-RU"/>
        </w:rPr>
        <w:t>»;</w:t>
      </w:r>
    </w:p>
    <w:p w14:paraId="5103B347" w14:textId="01D09695" w:rsidR="00C50DF8" w:rsidRPr="00AA43D1" w:rsidRDefault="0015166F" w:rsidP="001975E2">
      <w:pPr>
        <w:pStyle w:val="a9"/>
        <w:rPr>
          <w:rFonts w:ascii="Times New Roman" w:hAnsi="Times New Roman" w:cs="Times New Roman"/>
          <w:lang w:val="ru-RU" w:eastAsia="ru-RU"/>
        </w:rPr>
      </w:pPr>
      <w:r>
        <w:rPr>
          <w:rFonts w:ascii="Times New Roman" w:hAnsi="Times New Roman" w:cs="Times New Roman"/>
          <w:lang w:val="ru-RU" w:eastAsia="ru-RU"/>
        </w:rPr>
        <w:t>модуль № 4 «Турпоход. Радость без неприятностей</w:t>
      </w:r>
      <w:r w:rsidR="00C50DF8" w:rsidRPr="00AA43D1">
        <w:rPr>
          <w:rFonts w:ascii="Times New Roman" w:hAnsi="Times New Roman" w:cs="Times New Roman"/>
          <w:lang w:val="ru-RU" w:eastAsia="ru-RU"/>
        </w:rPr>
        <w:t>»;</w:t>
      </w:r>
    </w:p>
    <w:p w14:paraId="16019AF7" w14:textId="35E3D231"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5</w:t>
      </w:r>
      <w:r w:rsidR="0015166F">
        <w:rPr>
          <w:rFonts w:ascii="Times New Roman" w:hAnsi="Times New Roman" w:cs="Times New Roman"/>
          <w:lang w:val="ru-RU" w:eastAsia="ru-RU"/>
        </w:rPr>
        <w:t xml:space="preserve"> «Когда человек сам себе враг</w:t>
      </w:r>
      <w:r w:rsidRPr="00AA43D1">
        <w:rPr>
          <w:rFonts w:ascii="Times New Roman" w:hAnsi="Times New Roman" w:cs="Times New Roman"/>
          <w:lang w:val="ru-RU" w:eastAsia="ru-RU"/>
        </w:rPr>
        <w:t>»;</w:t>
      </w:r>
    </w:p>
    <w:p w14:paraId="38C68D7D" w14:textId="77777777" w:rsidR="00C50DF8" w:rsidRPr="00AA43D1" w:rsidRDefault="00C50DF8" w:rsidP="001975E2">
      <w:pPr>
        <w:pStyle w:val="a9"/>
        <w:ind w:firstLine="708"/>
        <w:rPr>
          <w:rFonts w:ascii="Times New Roman" w:hAnsi="Times New Roman" w:cs="Times New Roman"/>
          <w:lang w:val="ru-RU" w:eastAsia="ru-RU"/>
        </w:rPr>
      </w:pPr>
      <w:r w:rsidRPr="00AA43D1">
        <w:rPr>
          <w:rFonts w:ascii="Times New Roman" w:hAnsi="Times New Roman" w:cs="Times New Roman"/>
          <w:lang w:val="ru-RU" w:eastAsia="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342EBF31" w14:textId="77777777"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b/>
          <w:bCs/>
          <w:lang w:val="ru-RU" w:eastAsia="ru-RU"/>
        </w:rPr>
        <w:t>ОБЩАЯ ХАРАКТЕРИСТИКА УЧЕБНОГО ПРЕДМЕТА «ОСНОВЫ БЕЗОПАСНОСТИ ЖИЗНЕДЕЯТЕЛЬНОСТИ»</w:t>
      </w:r>
    </w:p>
    <w:p w14:paraId="006978EC" w14:textId="77777777" w:rsidR="00C50DF8" w:rsidRPr="00AA43D1" w:rsidRDefault="00C50DF8" w:rsidP="001975E2">
      <w:pPr>
        <w:pStyle w:val="a9"/>
        <w:ind w:firstLine="227"/>
        <w:rPr>
          <w:lang w:val="ru-RU" w:eastAsia="ru-RU"/>
        </w:rPr>
      </w:pPr>
      <w:r w:rsidRPr="00AA43D1">
        <w:rPr>
          <w:rFonts w:ascii="Times New Roman" w:hAnsi="Times New Roman" w:cs="Times New Roman"/>
          <w:lang w:val="ru-RU" w:eastAsia="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AA43D1">
        <w:rPr>
          <w:rFonts w:ascii="Times New Roman" w:hAnsi="Times New Roman" w:cs="Times New Roman"/>
          <w:lang w:eastAsia="ru-RU"/>
        </w:rPr>
        <w:t>XX</w:t>
      </w:r>
      <w:r w:rsidRPr="00AA43D1">
        <w:rPr>
          <w:rFonts w:ascii="Times New Roman" w:hAnsi="Times New Roman" w:cs="Times New Roman"/>
          <w:lang w:val="ru-RU" w:eastAsia="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r w:rsidRPr="00AA43D1">
        <w:rPr>
          <w:lang w:val="ru-RU" w:eastAsia="ru-RU"/>
        </w:rPr>
        <w:t>.</w:t>
      </w:r>
    </w:p>
    <w:p w14:paraId="69509919"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540E4A18"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w:t>
      </w:r>
      <w:r w:rsidRPr="00AA43D1">
        <w:rPr>
          <w:rFonts w:ascii="Times New Roman" w:eastAsia="Times New Roman" w:hAnsi="Times New Roman" w:cs="Times New Roman"/>
          <w:lang w:eastAsia="ru-RU"/>
        </w:rPr>
        <w:lastRenderedPageBreak/>
        <w:t>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14:paraId="433D662B"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2585453B"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04BDB87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ЦЕЛЬ ИЗУЧЕНИЯ УЧЕБНОГО ПРЕДМЕТА «ОСНОВЫ БЕЗОПАСНОСТИ ЖИЗНЕДЕЯТЕЛЬНОСТИ»</w:t>
      </w:r>
    </w:p>
    <w:p w14:paraId="7D5A3A0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9719429" w14:textId="77777777" w:rsidR="00C50DF8" w:rsidRPr="00AA43D1" w:rsidRDefault="00C50DF8" w:rsidP="0018498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54DAC8E" w14:textId="77777777" w:rsidR="00C50DF8" w:rsidRPr="00AA43D1" w:rsidRDefault="00C50DF8" w:rsidP="0018498C">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6FE19E3F" w14:textId="77777777" w:rsidR="00C50DF8" w:rsidRPr="00AA43D1" w:rsidRDefault="00C50DF8" w:rsidP="0018498C">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3D80CED9" w14:textId="77777777" w:rsidR="006607A5" w:rsidRPr="00AA43D1" w:rsidRDefault="006607A5" w:rsidP="0018498C">
      <w:pPr>
        <w:shd w:val="clear" w:color="auto" w:fill="FFFFFF"/>
        <w:spacing w:after="0" w:line="240" w:lineRule="auto"/>
        <w:ind w:firstLine="227"/>
        <w:rPr>
          <w:rFonts w:ascii="Times New Roman" w:eastAsia="Times New Roman" w:hAnsi="Times New Roman" w:cs="Times New Roman"/>
          <w:b/>
          <w:bCs/>
          <w:lang w:eastAsia="ru-RU"/>
        </w:rPr>
      </w:pPr>
    </w:p>
    <w:p w14:paraId="118C2D55" w14:textId="77777777" w:rsidR="006607A5" w:rsidRPr="00AA43D1" w:rsidRDefault="006607A5" w:rsidP="0018498C">
      <w:pPr>
        <w:shd w:val="clear" w:color="auto" w:fill="FFFFFF"/>
        <w:spacing w:after="0" w:line="240" w:lineRule="auto"/>
        <w:ind w:firstLine="227"/>
        <w:rPr>
          <w:rFonts w:ascii="Times New Roman" w:eastAsia="Times New Roman" w:hAnsi="Times New Roman" w:cs="Times New Roman"/>
          <w:b/>
          <w:bCs/>
          <w:lang w:eastAsia="ru-RU"/>
        </w:rPr>
      </w:pPr>
    </w:p>
    <w:p w14:paraId="49B3C8D4"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МЕСТО ПРЕДМЕТА В УЧЕБНОМ ПЛАНЕ</w:t>
      </w:r>
    </w:p>
    <w:p w14:paraId="112C5AA4" w14:textId="77777777" w:rsidR="00C50DF8" w:rsidRPr="00AA43D1" w:rsidRDefault="00C50DF8" w:rsidP="0018498C">
      <w:pPr>
        <w:shd w:val="clear" w:color="auto" w:fill="FFFFFF"/>
        <w:spacing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На изучение учебного предмета ОБЖ в 5 классе предусматривается по 1 часу в неделю, всего на изучение предмета ОБЖ в 5 классе отводится 34 часа.</w:t>
      </w:r>
    </w:p>
    <w:p w14:paraId="6D9DEF16" w14:textId="77777777" w:rsidR="00C50DF8" w:rsidRPr="00AA43D1" w:rsidRDefault="00C50DF8" w:rsidP="0018498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r w:rsidRPr="00AA43D1">
        <w:rPr>
          <w:rFonts w:ascii="LiberationSerif" w:eastAsia="Times New Roman" w:hAnsi="LiberationSerif" w:cs="Times New Roman"/>
          <w:b/>
          <w:bCs/>
          <w:caps/>
          <w:kern w:val="36"/>
          <w:lang w:eastAsia="ru-RU"/>
        </w:rPr>
        <w:t>СОДЕРЖАНИЕ УЧЕБНОГО ПРЕДМЕТА </w:t>
      </w:r>
    </w:p>
    <w:p w14:paraId="5EEA10F5" w14:textId="4A8420FF"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1 «</w:t>
      </w:r>
      <w:r w:rsidR="000573D8">
        <w:rPr>
          <w:rFonts w:ascii="Times New Roman" w:eastAsia="Times New Roman" w:hAnsi="Times New Roman" w:cs="Times New Roman"/>
          <w:b/>
          <w:bCs/>
          <w:lang w:eastAsia="ru-RU"/>
        </w:rPr>
        <w:t>Введение»</w:t>
      </w:r>
    </w:p>
    <w:p w14:paraId="54996B7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цель и задачи учебного предмета ОБЖ, его ключевые понятия и значение для человека;</w:t>
      </w:r>
    </w:p>
    <w:p w14:paraId="1CBD3DC7"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смысл понятий «опасность», «безопасность», «риск», «культура безопасности жизнедеятельности»;</w:t>
      </w:r>
    </w:p>
    <w:p w14:paraId="22F7CAF2"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источники и факторы опасности, их классификация;</w:t>
      </w:r>
    </w:p>
    <w:p w14:paraId="17315C9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общие принципы безопасного поведения;</w:t>
      </w:r>
    </w:p>
    <w:p w14:paraId="5BBABD7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виды чрезвычайных ситуаций, сходство и различия опасной, экстремальной и чрезвычайной ситуаций;</w:t>
      </w:r>
    </w:p>
    <w:p w14:paraId="260259B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уровни взаимодействия человека и окружающей среды;</w:t>
      </w:r>
    </w:p>
    <w:p w14:paraId="4337934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механизм перерастания повседневной ситуации в чрезвычайную ситуацию, правила поведения в опасных и чрезвычайных ситуациях.</w:t>
      </w:r>
    </w:p>
    <w:p w14:paraId="4619B235" w14:textId="2CDD8826" w:rsidR="00C50DF8" w:rsidRDefault="000573D8" w:rsidP="0018498C">
      <w:pPr>
        <w:shd w:val="clear" w:color="auto" w:fill="FFFFFF"/>
        <w:spacing w:after="0" w:line="240" w:lineRule="auto"/>
        <w:ind w:firstLine="227"/>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Модуль № 2 «На игровой площадке</w:t>
      </w:r>
      <w:r w:rsidR="00C50DF8" w:rsidRPr="00AA43D1">
        <w:rPr>
          <w:rFonts w:ascii="Times New Roman" w:eastAsia="Times New Roman" w:hAnsi="Times New Roman" w:cs="Times New Roman"/>
          <w:b/>
          <w:bCs/>
          <w:lang w:eastAsia="ru-RU"/>
        </w:rPr>
        <w:t>»:</w:t>
      </w:r>
    </w:p>
    <w:p w14:paraId="0622E6D6" w14:textId="558A8E06" w:rsidR="0086603D" w:rsidRDefault="0086603D" w:rsidP="0018498C">
      <w:pPr>
        <w:shd w:val="clear" w:color="auto" w:fill="FFFFFF"/>
        <w:spacing w:after="0" w:line="240" w:lineRule="auto"/>
        <w:ind w:firstLine="227"/>
        <w:rPr>
          <w:rFonts w:ascii="Times New Roman" w:eastAsia="Times New Roman" w:hAnsi="Times New Roman" w:cs="Times New Roman"/>
          <w:b/>
          <w:bCs/>
          <w:lang w:eastAsia="ru-RU"/>
        </w:rPr>
      </w:pPr>
    </w:p>
    <w:p w14:paraId="03FE4DAD" w14:textId="77777777" w:rsidR="0086603D" w:rsidRPr="00AA43D1" w:rsidRDefault="0086603D" w:rsidP="0018498C">
      <w:pPr>
        <w:shd w:val="clear" w:color="auto" w:fill="FFFFFF"/>
        <w:spacing w:after="0" w:line="240" w:lineRule="auto"/>
        <w:ind w:firstLine="227"/>
        <w:rPr>
          <w:rFonts w:ascii="Times New Roman" w:eastAsia="Times New Roman" w:hAnsi="Times New Roman" w:cs="Times New Roman"/>
          <w:lang w:eastAsia="ru-RU"/>
        </w:rPr>
      </w:pPr>
    </w:p>
    <w:p w14:paraId="70AB7888" w14:textId="581398DF" w:rsidR="00C50DF8" w:rsidRPr="00AA43D1" w:rsidRDefault="000573D8" w:rsidP="0018498C">
      <w:pPr>
        <w:shd w:val="clear" w:color="auto" w:fill="FFFFFF"/>
        <w:spacing w:after="0" w:line="240" w:lineRule="auto"/>
        <w:ind w:firstLine="227"/>
        <w:rPr>
          <w:rFonts w:ascii="Times New Roman" w:eastAsia="Times New Roman" w:hAnsi="Times New Roman" w:cs="Times New Roman"/>
          <w:lang w:eastAsia="ru-RU"/>
        </w:rPr>
      </w:pPr>
      <w:r>
        <w:rPr>
          <w:rFonts w:ascii="Times New Roman" w:eastAsia="Times New Roman" w:hAnsi="Times New Roman" w:cs="Times New Roman"/>
          <w:b/>
          <w:bCs/>
          <w:lang w:eastAsia="ru-RU"/>
        </w:rPr>
        <w:t>Модуль № 3 «Правила поведения учащихся на улицах и дорогах</w:t>
      </w:r>
      <w:r w:rsidR="00C50DF8" w:rsidRPr="00AA43D1">
        <w:rPr>
          <w:rFonts w:ascii="Times New Roman" w:eastAsia="Times New Roman" w:hAnsi="Times New Roman" w:cs="Times New Roman"/>
          <w:b/>
          <w:bCs/>
          <w:lang w:eastAsia="ru-RU"/>
        </w:rPr>
        <w:t>»:</w:t>
      </w:r>
    </w:p>
    <w:p w14:paraId="7D3BFF73"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их значение, условия обеспечения безопасности участников дорожного движения;</w:t>
      </w:r>
    </w:p>
    <w:p w14:paraId="01C3DD5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дорожные знаки для пешеходов;</w:t>
      </w:r>
    </w:p>
    <w:p w14:paraId="520ED7C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ловушки» и правила их предупреждения;</w:t>
      </w:r>
    </w:p>
    <w:p w14:paraId="1E78B53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световозвращающие элементы и правила их применения;</w:t>
      </w:r>
    </w:p>
    <w:p w14:paraId="17CD4AF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пассажиров;</w:t>
      </w:r>
    </w:p>
    <w:p w14:paraId="39C09D0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обязанности пассажиров маршрутных транспортных средств, ремень безопасности и правила его применения;</w:t>
      </w:r>
    </w:p>
    <w:p w14:paraId="2D53CB3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02A8AC85"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пассажира мотоцикла;</w:t>
      </w:r>
    </w:p>
    <w:p w14:paraId="1BEF172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14:paraId="3E56F1EE"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знаки для водителя велосипеда, сигналы велосипедиста;</w:t>
      </w:r>
    </w:p>
    <w:p w14:paraId="288C16FF"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подготовки велосипеда к пользованию;</w:t>
      </w:r>
    </w:p>
    <w:p w14:paraId="08492230" w14:textId="10B7E3E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bCs/>
          <w:lang w:eastAsia="ru-RU"/>
        </w:rPr>
        <w:t>Модуль № 4 «Турпоход-радость без неприятностей</w:t>
      </w:r>
      <w:r w:rsidR="00C50DF8" w:rsidRPr="00AA43D1">
        <w:rPr>
          <w:rFonts w:ascii="Times New Roman" w:eastAsia="Times New Roman" w:hAnsi="Times New Roman" w:cs="Times New Roman"/>
          <w:b/>
          <w:bCs/>
          <w:lang w:eastAsia="ru-RU"/>
        </w:rPr>
        <w:t>»:</w:t>
      </w:r>
      <w:r w:rsidRPr="000573D8">
        <w:rPr>
          <w:rFonts w:ascii="Times New Roman" w:eastAsia="Times New Roman" w:hAnsi="Times New Roman" w:cs="Times New Roman"/>
          <w:lang w:eastAsia="ru-RU"/>
        </w:rPr>
        <w:t xml:space="preserve"> </w:t>
      </w:r>
    </w:p>
    <w:p w14:paraId="78B14B33"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необходимые для снижения риска встречи с дикими животными, порядок действий при встрече с ними;</w:t>
      </w:r>
    </w:p>
    <w:p w14:paraId="449ED378"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укусах диких животных, змей, пауков, клещей и насекомых;</w:t>
      </w:r>
    </w:p>
    <w:p w14:paraId="1C238AD2"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1A91672B"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автономные условия, их особенности и опасности, правила подготовки к длительному автономному существованию;</w:t>
      </w:r>
    </w:p>
    <w:p w14:paraId="572F9E08"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автономном существовании в природной среде;</w:t>
      </w:r>
    </w:p>
    <w:p w14:paraId="58CE88B3"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ориентирования на местности, способы подачи сигналов бедствия;</w:t>
      </w:r>
    </w:p>
    <w:p w14:paraId="065F152C"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общие правила безопасного поведения на водоёмах, правила купания в подготовленных и неподготовленных местах;</w:t>
      </w:r>
    </w:p>
    <w:p w14:paraId="08BBD9CF"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при обнаружении тонущего человека;</w:t>
      </w:r>
    </w:p>
    <w:p w14:paraId="299F7CBE"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при нахождении на плавсредствах;</w:t>
      </w:r>
    </w:p>
    <w:p w14:paraId="668154BF" w14:textId="77777777" w:rsidR="000573D8" w:rsidRPr="00AA43D1" w:rsidRDefault="000573D8" w:rsidP="000573D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при нахождении на льду, порядок действий при обнаружении человека в полынье.</w:t>
      </w:r>
    </w:p>
    <w:p w14:paraId="215AFED1" w14:textId="515368B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p>
    <w:p w14:paraId="3EBFB5AD" w14:textId="56B2A44C" w:rsidR="00C50DF8" w:rsidRDefault="00C50DF8" w:rsidP="0018498C">
      <w:pPr>
        <w:shd w:val="clear" w:color="auto" w:fill="FFFFFF"/>
        <w:spacing w:after="0" w:line="240" w:lineRule="auto"/>
        <w:ind w:firstLine="227"/>
        <w:rPr>
          <w:rFonts w:ascii="Times New Roman" w:eastAsia="Times New Roman" w:hAnsi="Times New Roman" w:cs="Times New Roman"/>
          <w:b/>
          <w:bCs/>
          <w:lang w:eastAsia="ru-RU"/>
        </w:rPr>
      </w:pPr>
      <w:r w:rsidRPr="00AA43D1">
        <w:rPr>
          <w:rFonts w:ascii="Times New Roman" w:eastAsia="Times New Roman" w:hAnsi="Times New Roman" w:cs="Times New Roman"/>
          <w:b/>
          <w:bCs/>
          <w:lang w:eastAsia="ru-RU"/>
        </w:rPr>
        <w:t>Модуль № 5</w:t>
      </w:r>
      <w:r w:rsidR="000573D8">
        <w:rPr>
          <w:rFonts w:ascii="Times New Roman" w:eastAsia="Times New Roman" w:hAnsi="Times New Roman" w:cs="Times New Roman"/>
          <w:b/>
          <w:bCs/>
          <w:lang w:eastAsia="ru-RU"/>
        </w:rPr>
        <w:t xml:space="preserve"> «Когда человек сам себе враг</w:t>
      </w:r>
      <w:r w:rsidRPr="00AA43D1">
        <w:rPr>
          <w:rFonts w:ascii="Times New Roman" w:eastAsia="Times New Roman" w:hAnsi="Times New Roman" w:cs="Times New Roman"/>
          <w:b/>
          <w:bCs/>
          <w:lang w:eastAsia="ru-RU"/>
        </w:rPr>
        <w:t>»:</w:t>
      </w:r>
      <w:r w:rsidR="0086603D">
        <w:rPr>
          <w:rFonts w:ascii="Times New Roman" w:eastAsia="Times New Roman" w:hAnsi="Times New Roman" w:cs="Times New Roman"/>
          <w:b/>
          <w:bCs/>
          <w:lang w:eastAsia="ru-RU"/>
        </w:rPr>
        <w:t xml:space="preserve">  </w:t>
      </w:r>
    </w:p>
    <w:p w14:paraId="080CEECC" w14:textId="3650378F" w:rsidR="000E3952" w:rsidRDefault="000E3952" w:rsidP="0018498C">
      <w:pPr>
        <w:shd w:val="clear" w:color="auto" w:fill="FFFFFF"/>
        <w:spacing w:after="0" w:line="240" w:lineRule="auto"/>
        <w:ind w:firstLine="227"/>
        <w:rPr>
          <w:rFonts w:ascii="Times New Roman" w:eastAsia="Times New Roman" w:hAnsi="Times New Roman" w:cs="Times New Roman"/>
          <w:b/>
          <w:bCs/>
          <w:lang w:eastAsia="ru-RU"/>
        </w:rPr>
      </w:pPr>
    </w:p>
    <w:p w14:paraId="18141D3E" w14:textId="77777777" w:rsidR="0086603D" w:rsidRDefault="0086603D" w:rsidP="0018498C">
      <w:pPr>
        <w:shd w:val="clear" w:color="auto" w:fill="FFFFFF"/>
        <w:spacing w:after="0" w:line="240" w:lineRule="auto"/>
        <w:ind w:firstLine="227"/>
        <w:rPr>
          <w:rFonts w:ascii="Times New Roman" w:eastAsia="Times New Roman" w:hAnsi="Times New Roman" w:cs="Times New Roman"/>
          <w:b/>
          <w:bCs/>
          <w:lang w:eastAsia="ru-RU"/>
        </w:rPr>
      </w:pPr>
    </w:p>
    <w:p w14:paraId="1E55CA1C" w14:textId="77777777" w:rsidR="0086603D" w:rsidRPr="00AA43D1" w:rsidRDefault="0086603D" w:rsidP="0018498C">
      <w:pPr>
        <w:shd w:val="clear" w:color="auto" w:fill="FFFFFF"/>
        <w:spacing w:after="0" w:line="240" w:lineRule="auto"/>
        <w:ind w:firstLine="227"/>
        <w:rPr>
          <w:rFonts w:ascii="Times New Roman" w:eastAsia="Times New Roman" w:hAnsi="Times New Roman" w:cs="Times New Roman"/>
          <w:lang w:eastAsia="ru-RU"/>
        </w:rPr>
      </w:pPr>
    </w:p>
    <w:p w14:paraId="456E38BF" w14:textId="37C81DB9" w:rsidR="00C50DF8" w:rsidRPr="00AA43D1" w:rsidRDefault="00C50DF8" w:rsidP="006607A5">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caps/>
          <w:color w:val="000000"/>
          <w:kern w:val="36"/>
          <w:lang w:eastAsia="ru-RU"/>
        </w:rPr>
        <w:t>ПЛАНИРУЕМЫЕ ОБРАЗОВАТЕЛЬНЫЕ РЕЗУЛЬТАТЫ</w:t>
      </w:r>
    </w:p>
    <w:p w14:paraId="3083C65D"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ЛИЧНОСТНЫЕ РЕЗУЛЬТАТЫ</w:t>
      </w:r>
    </w:p>
    <w:p w14:paraId="4A5DA27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14:paraId="052FAB4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0CA345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3846788C"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1. Патриотическое воспитание:</w:t>
      </w:r>
    </w:p>
    <w:p w14:paraId="10079E42" w14:textId="77777777" w:rsidR="001975E2"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xml:space="preserve">— России, к науке, искусству, спорту, технологиям, боевым подвигам и трудовым достижениям народа; </w:t>
      </w:r>
    </w:p>
    <w:p w14:paraId="0FCC30DB" w14:textId="77777777" w:rsidR="001975E2"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712C084" w14:textId="721AF8EB" w:rsidR="00C50DF8"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формирование чувства гордости за свою Родину, ответственного отношения к выполнению конституционного долга</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защите Отечества.</w:t>
      </w:r>
    </w:p>
    <w:p w14:paraId="65704B50"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2. Гражданское воспитание:</w:t>
      </w:r>
    </w:p>
    <w:p w14:paraId="6E8BC573"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14:paraId="5C51AD2B"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0CEB0A2E"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7F549DFA" w14:textId="7B05145C" w:rsidR="00C50DF8"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C3D704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3. Духовно-нравственное воспитание:</w:t>
      </w:r>
    </w:p>
    <w:p w14:paraId="0E4F19B8" w14:textId="77777777" w:rsidR="001975E2"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36E70749" w14:textId="77777777" w:rsidR="001975E2"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0606EAE7" w14:textId="4AF1BCDB" w:rsidR="00C50DF8"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личности безопасного типа, осознанного и ответственного отношения к личной безопасности и безопасности других людей.</w:t>
      </w:r>
    </w:p>
    <w:p w14:paraId="526E4C33"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4. Эстетическое воспитание:</w:t>
      </w:r>
    </w:p>
    <w:p w14:paraId="6581961C" w14:textId="77777777" w:rsidR="007425F0" w:rsidRPr="00AA43D1" w:rsidRDefault="00C50DF8" w:rsidP="007425F0">
      <w:pPr>
        <w:pStyle w:val="ae"/>
        <w:numPr>
          <w:ilvl w:val="0"/>
          <w:numId w:val="1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гармоничной личности, развитие способности воспринимать, ценить и создавать прекрасное в повседневной жизни;</w:t>
      </w:r>
    </w:p>
    <w:p w14:paraId="58F8E2AB" w14:textId="399007A2" w:rsidR="00C50DF8" w:rsidRPr="00AA43D1" w:rsidRDefault="00C50DF8" w:rsidP="007425F0">
      <w:pPr>
        <w:pStyle w:val="ae"/>
        <w:numPr>
          <w:ilvl w:val="0"/>
          <w:numId w:val="1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взаимозависимости счастливого юношества и безопасного личного поведения в повседневной жизни.</w:t>
      </w:r>
    </w:p>
    <w:p w14:paraId="5F1CB12E"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5. Ценности научного познания:</w:t>
      </w:r>
    </w:p>
    <w:p w14:paraId="4E737818" w14:textId="77777777" w:rsidR="007425F0"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в деятельности на современную систему научных представлений об основных закономерностях развития чело</w:t>
      </w:r>
      <w:r w:rsidRPr="00AA43D1">
        <w:rPr>
          <w:rFonts w:ascii="Times New Roman" w:eastAsia="Times New Roman" w:hAnsi="Times New Roman" w:cs="Times New Roman"/>
          <w:color w:val="000000"/>
          <w:lang w:val="ru-RU" w:eastAsia="ru-RU"/>
        </w:rPr>
        <w:softHyphen/>
        <w:t>века, природы и общества, взаимосвязях человека с природ-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0DD555D" w14:textId="77777777" w:rsidR="007425F0"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7587E90" w14:textId="45866BAB" w:rsidR="00C50DF8"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14731EAD"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6. Физическое воспитание, формирование культуры здоровья и эмоционального благополучия:</w:t>
      </w:r>
    </w:p>
    <w:p w14:paraId="387EB300"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550DA42E"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102E510D"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умение принимать себя и других, не осуждая;</w:t>
      </w:r>
    </w:p>
    <w:p w14:paraId="6FCDD27E"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умение осознавать эмоциональное состояние себя и других, уметь управлять собственным эмоциональным состоянием;</w:t>
      </w:r>
    </w:p>
    <w:p w14:paraId="4CECE55B" w14:textId="3842A557" w:rsidR="00C50DF8"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сформированность навыка рефлексии, признание своего права на ошибку и такого же права другого человека.</w:t>
      </w:r>
    </w:p>
    <w:p w14:paraId="3727C221"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7. Трудовое воспитание:</w:t>
      </w:r>
    </w:p>
    <w:p w14:paraId="5D69B003"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C3A847A"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4E617C88"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5C13F740" w14:textId="0884168B" w:rsidR="00C50DF8"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05012B6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8. Экологическое воспитание:</w:t>
      </w:r>
    </w:p>
    <w:p w14:paraId="0817B5FC" w14:textId="77777777" w:rsidR="007425F0"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w:t>
      </w:r>
      <w:r w:rsidR="007425F0" w:rsidRPr="00AA43D1">
        <w:rPr>
          <w:rFonts w:ascii="Times New Roman" w:eastAsia="Times New Roman" w:hAnsi="Times New Roman" w:cs="Times New Roman"/>
          <w:color w:val="000000"/>
          <w:lang w:val="ru-RU" w:eastAsia="ru-RU"/>
        </w:rPr>
        <w:t xml:space="preserve"> </w:t>
      </w:r>
      <w:r w:rsidRPr="00AA43D1">
        <w:rPr>
          <w:rFonts w:ascii="Times New Roman" w:eastAsia="Times New Roman" w:hAnsi="Times New Roman" w:cs="Times New Roman"/>
          <w:color w:val="000000"/>
          <w:lang w:val="ru-RU" w:eastAsia="ru-RU"/>
        </w:rPr>
        <w:t xml:space="preserve">природной,технологической и социальной сред; </w:t>
      </w:r>
    </w:p>
    <w:p w14:paraId="670FE6F3" w14:textId="77777777" w:rsidR="007425F0"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готовность к участию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практической деятельности экологической направленности;</w:t>
      </w:r>
    </w:p>
    <w:p w14:paraId="1AB43922" w14:textId="4DA5A74C" w:rsidR="00C50DF8"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F008780"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МЕТАПРЕДМЕТНЫЕ РЕЗУЛЬТАТЫ</w:t>
      </w:r>
    </w:p>
    <w:p w14:paraId="225AEB2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14FD0799"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Метапредметные результаты, формируемые в ходе изучения учебного предмета ОБЖ, должны отражать:</w:t>
      </w:r>
    </w:p>
    <w:p w14:paraId="4A1941C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w:t>
      </w:r>
      <w:r w:rsidRPr="00AA43D1">
        <w:rPr>
          <w:rFonts w:ascii="Times New Roman" w:eastAsia="Times New Roman" w:hAnsi="Times New Roman" w:cs="Times New Roman"/>
          <w:b/>
          <w:bCs/>
          <w:color w:val="000000"/>
          <w:lang w:eastAsia="ru-RU"/>
        </w:rPr>
        <w:t> </w:t>
      </w:r>
      <w:r w:rsidRPr="00AA43D1">
        <w:rPr>
          <w:rFonts w:ascii="Times New Roman" w:eastAsia="Times New Roman" w:hAnsi="Times New Roman" w:cs="Times New Roman"/>
          <w:b/>
          <w:bCs/>
          <w:color w:val="000000"/>
          <w:lang w:eastAsia="ru-RU"/>
        </w:rPr>
        <w:t>Овладение универсальными познавательными действи</w:t>
      </w:r>
      <w:r w:rsidRPr="00AA43D1">
        <w:rPr>
          <w:rFonts w:ascii="Times New Roman" w:eastAsia="Times New Roman" w:hAnsi="Times New Roman" w:cs="Times New Roman"/>
          <w:b/>
          <w:bCs/>
          <w:color w:val="000000"/>
          <w:lang w:eastAsia="ru-RU"/>
        </w:rPr>
        <w:softHyphen/>
        <w:t>ями.</w:t>
      </w:r>
    </w:p>
    <w:p w14:paraId="45FDA79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Базовые логические действия:</w:t>
      </w:r>
    </w:p>
    <w:p w14:paraId="2F142BF2" w14:textId="77777777" w:rsidR="00C50DF8"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и характеризовать существенные признаки объектов (явлений);</w:t>
      </w:r>
    </w:p>
    <w:p w14:paraId="15E869A0"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устанавливать существенный признак классификации, основания для обобщения и сравнения, критерии проводимого анализа;</w:t>
      </w:r>
    </w:p>
    <w:p w14:paraId="07D0FEE2"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с учётом предложенной задачи выявлять закономерности и противоречия в рассматриваемых фактах, данных и наблюдениях; </w:t>
      </w:r>
    </w:p>
    <w:p w14:paraId="1FDAC9A8"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предлагать критерии для выявления закономерностей и противоречий;</w:t>
      </w:r>
    </w:p>
    <w:p w14:paraId="361BE189"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дефициты информации, данных, необходимых для решения поставленной задачи;</w:t>
      </w:r>
    </w:p>
    <w:p w14:paraId="47C6B6B5"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8DB4F57" w14:textId="294E9C16" w:rsidR="00C50DF8"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07F733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Базовые исследовательские действия:</w:t>
      </w:r>
    </w:p>
    <w:p w14:paraId="45D4BEF6"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4CFDA5F6"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4AF9A738"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6BB3D486" w14:textId="57F41C97" w:rsidR="00C50DF8"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6CED0CA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Работа с информацией:</w:t>
      </w:r>
    </w:p>
    <w:p w14:paraId="09D24459"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A6CF014"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выбирать, анализировать, систематизировать и интерпретировать информацию различных видов и форм представления;</w:t>
      </w:r>
    </w:p>
    <w:p w14:paraId="06508AD8"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находить сходные аргументы (подтверждающие или опровергающие одну и ту же идею, версию)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различных информационных источниках;</w:t>
      </w:r>
    </w:p>
    <w:p w14:paraId="0C840C5E"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AA43D1">
        <w:rPr>
          <w:rFonts w:ascii="Times New Roman" w:eastAsia="Times New Roman" w:hAnsi="Times New Roman" w:cs="Times New Roman"/>
          <w:color w:val="000000"/>
          <w:lang w:val="ru-RU" w:eastAsia="ru-RU"/>
        </w:rPr>
        <w:softHyphen/>
        <w:t>циями;</w:t>
      </w:r>
    </w:p>
    <w:p w14:paraId="754355FF"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оценивать надёжность информации по критериям, предложенным педагогическим работником или сформулированным самостоятельно;</w:t>
      </w:r>
    </w:p>
    <w:p w14:paraId="21069483" w14:textId="3AB96423" w:rsidR="00C50DF8"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эффективно запоминать и систематизировать информацию.</w:t>
      </w:r>
    </w:p>
    <w:p w14:paraId="147C1E63"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Овладение системой универсальных познавательных действий обеспечивает сформированность когнитивных навыков обучающихся.</w:t>
      </w:r>
    </w:p>
    <w:p w14:paraId="6592341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2. Овладение универсальными коммуникативными действи</w:t>
      </w:r>
      <w:r w:rsidRPr="00AA43D1">
        <w:rPr>
          <w:rFonts w:ascii="Times New Roman" w:eastAsia="Times New Roman" w:hAnsi="Times New Roman" w:cs="Times New Roman"/>
          <w:b/>
          <w:bCs/>
          <w:color w:val="000000"/>
          <w:lang w:eastAsia="ru-RU"/>
        </w:rPr>
        <w:softHyphen/>
        <w:t>ями.</w:t>
      </w:r>
    </w:p>
    <w:p w14:paraId="34E595E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Общение:</w:t>
      </w:r>
    </w:p>
    <w:p w14:paraId="3E485A22"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518F6BB0"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7461D571"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сопоставлять свои суждения с суждениями других участников диалога, обнаруживать различие и сходство позиций;</w:t>
      </w:r>
    </w:p>
    <w:p w14:paraId="27B93193"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5EFAF355" w14:textId="21C54372" w:rsidR="00C50DF8"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5C55EECD"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Совместная деятельность (сотрудничество):</w:t>
      </w:r>
    </w:p>
    <w:p w14:paraId="6E65A567"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понимать и использовать преимущества командной и индивидуальной работы при решении конкретной учебной задачи;</w:t>
      </w:r>
    </w:p>
    <w:p w14:paraId="563EF822"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05A366F3"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определять свои действия и действия партнёра, которые помогали или затрудняли нахождение общего решения, оцени- 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48E32A0C" w14:textId="0A053A8A" w:rsidR="00C50DF8" w:rsidRPr="00AA43D1" w:rsidRDefault="00C50DF8" w:rsidP="007425F0">
      <w:pPr>
        <w:shd w:val="clear" w:color="auto" w:fill="FFFFFF"/>
        <w:spacing w:after="0" w:line="240" w:lineRule="auto"/>
        <w:ind w:left="360"/>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14:paraId="4DD0EF04"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3. Овладение универсальными учебными регулятивными действиями.</w:t>
      </w:r>
    </w:p>
    <w:p w14:paraId="636E526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Самоорганизация:</w:t>
      </w:r>
    </w:p>
    <w:p w14:paraId="311FB12D" w14:textId="77777777" w:rsidR="007425F0"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проблемные вопросы, требующие решения в жизненных и учебных ситуациях;</w:t>
      </w:r>
    </w:p>
    <w:p w14:paraId="764FE390" w14:textId="77777777" w:rsidR="007425F0"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785AF3E9" w14:textId="69CCF13F" w:rsidR="00C50DF8"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544C28B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Самоконтроль (рефлексия):</w:t>
      </w:r>
    </w:p>
    <w:p w14:paraId="0F342652" w14:textId="77777777" w:rsidR="007425F0"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3197F2FF" w14:textId="77777777" w:rsidR="007425F0"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0898088" w14:textId="48D5151E" w:rsidR="00C50DF8"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оценивать соответствие результата цели и условиям.</w:t>
      </w:r>
    </w:p>
    <w:p w14:paraId="6614DB1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Эмоциональный интеллект:</w:t>
      </w:r>
    </w:p>
    <w:p w14:paraId="4F32F2B3" w14:textId="77777777" w:rsidR="007425F0" w:rsidRPr="00AA43D1" w:rsidRDefault="00C50DF8" w:rsidP="007425F0">
      <w:pPr>
        <w:pStyle w:val="ae"/>
        <w:numPr>
          <w:ilvl w:val="0"/>
          <w:numId w:val="2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управлять собственными эмоциями и не поддаваться эмоциям других, выявлять и анализировать их причины;</w:t>
      </w:r>
    </w:p>
    <w:p w14:paraId="4C3FDFDF" w14:textId="181A9781" w:rsidR="00C50DF8" w:rsidRPr="00AA43D1" w:rsidRDefault="00C50DF8" w:rsidP="007425F0">
      <w:pPr>
        <w:pStyle w:val="ae"/>
        <w:numPr>
          <w:ilvl w:val="0"/>
          <w:numId w:val="2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ставить себя на место другого человека, понимать мотивы и намерения другого, регулировать способ выражения эмоций.</w:t>
      </w:r>
    </w:p>
    <w:p w14:paraId="497C4202"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Принятие себя и других:</w:t>
      </w:r>
    </w:p>
    <w:p w14:paraId="5F35B6EF" w14:textId="77777777" w:rsidR="007425F0" w:rsidRPr="00AA43D1" w:rsidRDefault="00C50DF8" w:rsidP="007425F0">
      <w:pPr>
        <w:pStyle w:val="ae"/>
        <w:numPr>
          <w:ilvl w:val="0"/>
          <w:numId w:val="3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осознанно относиться к другому человеку, его мнению, признавать право на ошибку свою и чужую;</w:t>
      </w:r>
    </w:p>
    <w:p w14:paraId="0DA6A592" w14:textId="246203BA" w:rsidR="00C50DF8" w:rsidRPr="00AA43D1" w:rsidRDefault="00C50DF8" w:rsidP="007425F0">
      <w:pPr>
        <w:pStyle w:val="ae"/>
        <w:numPr>
          <w:ilvl w:val="0"/>
          <w:numId w:val="3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быть открытым себе и другим, осознавать невозможность контроля всего вокруг.</w:t>
      </w:r>
    </w:p>
    <w:p w14:paraId="4D2A830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2F20EE4"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ПРЕДМЕТНЫЕ РЕЗУЛЬТАТЫ</w:t>
      </w:r>
    </w:p>
    <w:p w14:paraId="4B322F1F"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5F46A07C"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3387A84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Предметные результаты по предметной области «Физическая культура и основы безопасности жизнедеятельности» должны обеспечивать:</w:t>
      </w:r>
    </w:p>
    <w:p w14:paraId="764FE04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По учебному предмету «Основы безопасности жизнедеятельности»:</w:t>
      </w:r>
    </w:p>
    <w:p w14:paraId="715C8D09"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w:t>
      </w:r>
    </w:p>
    <w:p w14:paraId="069B92C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2)</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195A7D3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3)</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3F816A5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4)</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62D84AA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5)</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сформированность чувства гордости за свою Родину, ответственного отношения к выполнению конституционного долга — защите Отечества;</w:t>
      </w:r>
    </w:p>
    <w:p w14:paraId="1EB5402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6)</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2A6B4E0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7)</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19CE99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8)</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2BB9FC2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9)</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190C3EB7"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10)</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05CEA95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11)</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6442D3D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12)</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2C6585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3E36FA83"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Распределение предметных результатов, формируемых в ходе изучения учебного предмета ОБЖ, по учебным модулям:</w:t>
      </w:r>
    </w:p>
    <w:p w14:paraId="5E353A65" w14:textId="22B21C41"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1</w:t>
      </w:r>
      <w:r w:rsidR="000573D8">
        <w:rPr>
          <w:rFonts w:ascii="Times New Roman" w:eastAsia="Times New Roman" w:hAnsi="Times New Roman" w:cs="Times New Roman"/>
          <w:b/>
          <w:bCs/>
          <w:color w:val="000000"/>
          <w:lang w:eastAsia="ru-RU"/>
        </w:rPr>
        <w:t xml:space="preserve"> «Введение</w:t>
      </w:r>
      <w:r w:rsidRPr="00AA43D1">
        <w:rPr>
          <w:rFonts w:ascii="Times New Roman" w:eastAsia="Times New Roman" w:hAnsi="Times New Roman" w:cs="Times New Roman"/>
          <w:b/>
          <w:bCs/>
          <w:color w:val="000000"/>
          <w:lang w:eastAsia="ru-RU"/>
        </w:rPr>
        <w:t>»</w:t>
      </w:r>
      <w:r w:rsidRPr="00AA43D1">
        <w:rPr>
          <w:rFonts w:ascii="Times New Roman" w:eastAsia="Times New Roman" w:hAnsi="Times New Roman" w:cs="Times New Roman"/>
          <w:color w:val="000000"/>
          <w:lang w:eastAsia="ru-RU"/>
        </w:rPr>
        <w:t>:</w:t>
      </w:r>
    </w:p>
    <w:p w14:paraId="2304F912"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6D21C648"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раскрывать смысл понятия культуры безопасности (как способности предвидеть, по возможности избегать, действовать в опасных ситуациях);</w:t>
      </w:r>
    </w:p>
    <w:p w14:paraId="4E0C07B8"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1F608CD7"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xml:space="preserve">— люди, </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животные, вирусы и бактерии; вещества, предметы и явления), в том числе техногенного происхождения;</w:t>
      </w:r>
    </w:p>
    <w:p w14:paraId="72DF099A" w14:textId="2EDE4096" w:rsidR="00C50DF8"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общие принципы безопасного поведения.</w:t>
      </w:r>
    </w:p>
    <w:p w14:paraId="37FA25E7" w14:textId="65648AFF" w:rsidR="00C50DF8" w:rsidRDefault="000573D8" w:rsidP="007425F0">
      <w:pPr>
        <w:shd w:val="clear" w:color="auto" w:fill="FFFFFF"/>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Модуль № 2 «На игровой площадке</w:t>
      </w:r>
      <w:r w:rsidR="00C50DF8" w:rsidRPr="00AA43D1">
        <w:rPr>
          <w:rFonts w:ascii="Times New Roman" w:eastAsia="Times New Roman" w:hAnsi="Times New Roman" w:cs="Times New Roman"/>
          <w:b/>
          <w:bCs/>
          <w:color w:val="000000"/>
          <w:lang w:eastAsia="ru-RU"/>
        </w:rPr>
        <w:t>»:</w:t>
      </w:r>
    </w:p>
    <w:p w14:paraId="595C85D5" w14:textId="77777777" w:rsidR="0086603D" w:rsidRPr="00AA43D1" w:rsidRDefault="0086603D" w:rsidP="007425F0">
      <w:pPr>
        <w:shd w:val="clear" w:color="auto" w:fill="FFFFFF"/>
        <w:spacing w:after="0" w:line="240" w:lineRule="auto"/>
        <w:rPr>
          <w:rFonts w:ascii="Times New Roman" w:eastAsia="Times New Roman" w:hAnsi="Times New Roman" w:cs="Times New Roman"/>
          <w:color w:val="000000"/>
          <w:lang w:eastAsia="ru-RU"/>
        </w:rPr>
      </w:pPr>
    </w:p>
    <w:p w14:paraId="11394993" w14:textId="1F3C9BA2" w:rsidR="008577F8" w:rsidRPr="00AA43D1" w:rsidRDefault="00C50D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b/>
          <w:bCs/>
          <w:color w:val="000000"/>
          <w:lang w:eastAsia="ru-RU"/>
        </w:rPr>
        <w:t>Модуль</w:t>
      </w:r>
      <w:r w:rsidR="00E53856">
        <w:rPr>
          <w:rFonts w:ascii="Times New Roman" w:eastAsia="Times New Roman" w:hAnsi="Times New Roman" w:cs="Times New Roman"/>
          <w:b/>
          <w:bCs/>
          <w:color w:val="000000"/>
          <w:lang w:eastAsia="ru-RU"/>
        </w:rPr>
        <w:t xml:space="preserve"> № 3 «Правила поведения учащихся на улицах и дорогах</w:t>
      </w:r>
      <w:r w:rsidRPr="00AA43D1">
        <w:rPr>
          <w:rFonts w:ascii="Times New Roman" w:eastAsia="Times New Roman" w:hAnsi="Times New Roman" w:cs="Times New Roman"/>
          <w:b/>
          <w:bCs/>
          <w:color w:val="000000"/>
          <w:lang w:eastAsia="ru-RU"/>
        </w:rPr>
        <w:t>»:</w:t>
      </w:r>
      <w:r w:rsidR="008577F8" w:rsidRPr="008577F8">
        <w:rPr>
          <w:rFonts w:ascii="Times New Roman" w:eastAsia="Times New Roman" w:hAnsi="Times New Roman" w:cs="Times New Roman"/>
          <w:lang w:eastAsia="ru-RU"/>
        </w:rPr>
        <w:t xml:space="preserve"> </w:t>
      </w:r>
    </w:p>
    <w:p w14:paraId="5DC8578E"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дорожные знаки для пешеходов;</w:t>
      </w:r>
    </w:p>
    <w:p w14:paraId="69D3C38A"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ловушки» и правила их предупреждения;</w:t>
      </w:r>
    </w:p>
    <w:p w14:paraId="7C0186FB"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световозвращающие элементы и правила их применения;</w:t>
      </w:r>
    </w:p>
    <w:p w14:paraId="61A44311"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пассажиров;</w:t>
      </w:r>
    </w:p>
    <w:p w14:paraId="75ADD4FD"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обязанности пассажиров маршрутных транспортных средств, ремень безопасности и правила его применения;</w:t>
      </w:r>
    </w:p>
    <w:p w14:paraId="28D0EABE"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71CA462C"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пассажира мотоцикла;</w:t>
      </w:r>
    </w:p>
    <w:p w14:paraId="77F30D4D"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14:paraId="425244F9"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знаки для водителя велосипеда, сигналы велосипедиста;</w:t>
      </w:r>
    </w:p>
    <w:p w14:paraId="692CE3FD" w14:textId="77777777" w:rsidR="008577F8" w:rsidRPr="00AA43D1" w:rsidRDefault="008577F8" w:rsidP="008577F8">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подготовки велосипеда к пользованию;</w:t>
      </w:r>
    </w:p>
    <w:p w14:paraId="0E4A611D" w14:textId="7CFFCEB3"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p>
    <w:p w14:paraId="2CCBEB08" w14:textId="77777777" w:rsidR="007425F0" w:rsidRPr="00AA43D1" w:rsidRDefault="00C50DF8" w:rsidP="007425F0">
      <w:pPr>
        <w:pStyle w:val="ae"/>
        <w:numPr>
          <w:ilvl w:val="0"/>
          <w:numId w:val="3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классифицировать виды опасностей на транспорте (наземный, подземный, железнодорожный, водный, воздушный);</w:t>
      </w:r>
    </w:p>
    <w:p w14:paraId="7934E7D2" w14:textId="1CC42BAA" w:rsidR="00C50DF8" w:rsidRPr="00AA43D1" w:rsidRDefault="00C50DF8" w:rsidP="007425F0">
      <w:pPr>
        <w:pStyle w:val="ae"/>
        <w:numPr>
          <w:ilvl w:val="0"/>
          <w:numId w:val="3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дорожного движения, установленные для пешехода, пассажира, водителя велосипеда и иных средств передвижения;</w:t>
      </w:r>
    </w:p>
    <w:p w14:paraId="7DAE4B96" w14:textId="3874A7A3" w:rsidR="00C50DF8" w:rsidRDefault="000573D8" w:rsidP="007425F0">
      <w:pPr>
        <w:shd w:val="clear" w:color="auto" w:fill="FFFFFF"/>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Модуль № 4 «Турпоход-радость без неприятностей</w:t>
      </w:r>
      <w:r w:rsidR="00C50DF8" w:rsidRPr="00AA43D1">
        <w:rPr>
          <w:rFonts w:ascii="Times New Roman" w:eastAsia="Times New Roman" w:hAnsi="Times New Roman" w:cs="Times New Roman"/>
          <w:b/>
          <w:bCs/>
          <w:color w:val="000000"/>
          <w:lang w:eastAsia="ru-RU"/>
        </w:rPr>
        <w:t>»:</w:t>
      </w:r>
    </w:p>
    <w:p w14:paraId="3A94307D" w14:textId="77777777" w:rsidR="008577F8" w:rsidRDefault="008577F8" w:rsidP="007425F0">
      <w:pPr>
        <w:shd w:val="clear" w:color="auto" w:fill="FFFFFF"/>
        <w:spacing w:after="0" w:line="240" w:lineRule="auto"/>
        <w:rPr>
          <w:rFonts w:ascii="Times New Roman" w:eastAsia="Times New Roman" w:hAnsi="Times New Roman" w:cs="Times New Roman"/>
          <w:b/>
          <w:bCs/>
          <w:color w:val="000000"/>
          <w:lang w:eastAsia="ru-RU"/>
        </w:rPr>
      </w:pPr>
    </w:p>
    <w:p w14:paraId="5335920D" w14:textId="77777777" w:rsidR="008577F8" w:rsidRPr="00AA43D1" w:rsidRDefault="008577F8" w:rsidP="008577F8">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безопасного поведения на природе;</w:t>
      </w:r>
    </w:p>
    <w:p w14:paraId="4930D643" w14:textId="77777777" w:rsidR="008577F8" w:rsidRPr="00AA43D1" w:rsidRDefault="008577F8" w:rsidP="008577F8">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правила безопасного поведения на водоёмах в различное время года;</w:t>
      </w:r>
    </w:p>
    <w:p w14:paraId="7198A480" w14:textId="77777777" w:rsidR="008577F8" w:rsidRPr="00AA43D1" w:rsidRDefault="008577F8" w:rsidP="008577F8">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характеризовать правила само- и взаимопомощи терпящим бедствие на воде;</w:t>
      </w:r>
    </w:p>
    <w:p w14:paraId="07EBAC61" w14:textId="77777777" w:rsidR="008577F8" w:rsidRPr="00AA43D1" w:rsidRDefault="008577F8" w:rsidP="008577F8">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7740ABAC" w14:textId="77777777" w:rsidR="008577F8" w:rsidRPr="00AA43D1" w:rsidRDefault="008577F8" w:rsidP="008577F8">
      <w:pPr>
        <w:pStyle w:val="ae"/>
        <w:numPr>
          <w:ilvl w:val="0"/>
          <w:numId w:val="3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и применять способы подачи сигнала о помощи.</w:t>
      </w:r>
    </w:p>
    <w:p w14:paraId="6214FF41" w14:textId="77777777" w:rsidR="008577F8" w:rsidRPr="00AA43D1" w:rsidRDefault="008577F8" w:rsidP="007425F0">
      <w:pPr>
        <w:shd w:val="clear" w:color="auto" w:fill="FFFFFF"/>
        <w:spacing w:after="0" w:line="240" w:lineRule="auto"/>
        <w:rPr>
          <w:rFonts w:ascii="Times New Roman" w:eastAsia="Times New Roman" w:hAnsi="Times New Roman" w:cs="Times New Roman"/>
          <w:color w:val="000000"/>
          <w:lang w:eastAsia="ru-RU"/>
        </w:rPr>
      </w:pPr>
    </w:p>
    <w:p w14:paraId="55CBB05B" w14:textId="652F3BF1"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5</w:t>
      </w:r>
      <w:r w:rsidR="008577F8">
        <w:rPr>
          <w:rFonts w:ascii="Times New Roman" w:eastAsia="Times New Roman" w:hAnsi="Times New Roman" w:cs="Times New Roman"/>
          <w:b/>
          <w:bCs/>
          <w:color w:val="000000"/>
          <w:lang w:eastAsia="ru-RU"/>
        </w:rPr>
        <w:t xml:space="preserve"> «Когда человек сам себе враг</w:t>
      </w:r>
      <w:r w:rsidRPr="00AA43D1">
        <w:rPr>
          <w:rFonts w:ascii="Times New Roman" w:eastAsia="Times New Roman" w:hAnsi="Times New Roman" w:cs="Times New Roman"/>
          <w:b/>
          <w:bCs/>
          <w:color w:val="000000"/>
          <w:lang w:eastAsia="ru-RU"/>
        </w:rPr>
        <w:t>»:</w:t>
      </w:r>
    </w:p>
    <w:p w14:paraId="70824AF8" w14:textId="77777777" w:rsidR="00C50DF8" w:rsidRDefault="00C50DF8" w:rsidP="00C50DF8">
      <w:pPr>
        <w:spacing w:after="200" w:line="276" w:lineRule="auto"/>
        <w:rPr>
          <w:rFonts w:ascii="Cambria" w:eastAsia="MS Mincho" w:hAnsi="Cambria" w:cs="Times New Roman"/>
        </w:rPr>
      </w:pPr>
    </w:p>
    <w:p w14:paraId="0A6F27A1" w14:textId="77777777" w:rsidR="001143DC" w:rsidRDefault="001143DC" w:rsidP="00C50DF8">
      <w:pPr>
        <w:spacing w:after="200" w:line="276" w:lineRule="auto"/>
        <w:rPr>
          <w:rFonts w:ascii="Cambria" w:eastAsia="MS Mincho" w:hAnsi="Cambria" w:cs="Times New Roman"/>
        </w:rPr>
      </w:pPr>
    </w:p>
    <w:p w14:paraId="472EEFD6" w14:textId="6EB3BD15" w:rsidR="001143DC" w:rsidRPr="00AA43D1" w:rsidRDefault="001143DC" w:rsidP="00C50DF8">
      <w:pPr>
        <w:spacing w:after="200" w:line="276" w:lineRule="auto"/>
        <w:rPr>
          <w:rFonts w:ascii="Cambria" w:eastAsia="MS Mincho" w:hAnsi="Cambria" w:cs="Times New Roman"/>
        </w:rPr>
        <w:sectPr w:rsidR="001143DC" w:rsidRPr="00AA43D1">
          <w:pgSz w:w="11900" w:h="16840"/>
          <w:pgMar w:top="298" w:right="650" w:bottom="444" w:left="666" w:header="720" w:footer="720" w:gutter="0"/>
          <w:cols w:space="720" w:equalWidth="0">
            <w:col w:w="10584" w:space="0"/>
          </w:cols>
          <w:docGrid w:linePitch="360"/>
        </w:sectPr>
      </w:pPr>
      <w:r>
        <w:rPr>
          <w:rFonts w:ascii="Cambria" w:eastAsia="MS Mincho" w:hAnsi="Cambria" w:cs="Times New Roman"/>
        </w:rPr>
        <w:t>-</w:t>
      </w:r>
    </w:p>
    <w:p w14:paraId="51830E9E" w14:textId="77777777" w:rsidR="00C50DF8" w:rsidRPr="00AA43D1" w:rsidRDefault="00C50DF8" w:rsidP="00C50DF8">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0"/>
          <w:szCs w:val="20"/>
          <w:lang w:eastAsia="ru-RU"/>
        </w:rPr>
      </w:pPr>
      <w:r w:rsidRPr="00AA43D1">
        <w:rPr>
          <w:rFonts w:ascii="LiberationSerif" w:eastAsia="Times New Roman" w:hAnsi="LiberationSerif" w:cs="Times New Roman"/>
          <w:b/>
          <w:bCs/>
          <w:caps/>
          <w:color w:val="000000"/>
          <w:kern w:val="36"/>
          <w:sz w:val="20"/>
          <w:szCs w:val="20"/>
          <w:lang w:eastAsia="ru-RU"/>
        </w:rPr>
        <w:lastRenderedPageBreak/>
        <w:t>ТЕМАТИЧЕСКОЕ ПЛАНИРОВАНИЕ </w:t>
      </w:r>
    </w:p>
    <w:tbl>
      <w:tblPr>
        <w:tblW w:w="1530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59"/>
        <w:gridCol w:w="2190"/>
        <w:gridCol w:w="752"/>
        <w:gridCol w:w="1642"/>
        <w:gridCol w:w="1698"/>
        <w:gridCol w:w="1184"/>
        <w:gridCol w:w="2186"/>
        <w:gridCol w:w="1688"/>
        <w:gridCol w:w="3408"/>
      </w:tblGrid>
      <w:tr w:rsidR="00C50DF8" w:rsidRPr="00AA43D1" w14:paraId="47A0CDCD" w14:textId="77777777" w:rsidTr="00AE770E">
        <w:tc>
          <w:tcPr>
            <w:tcW w:w="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D4AD6C"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w:t>
            </w:r>
            <w:r w:rsidRPr="00AA43D1">
              <w:rPr>
                <w:rFonts w:ascii="Times New Roman" w:eastAsia="Times New Roman" w:hAnsi="Times New Roman" w:cs="Times New Roman"/>
                <w:b/>
                <w:bCs/>
                <w:sz w:val="20"/>
                <w:szCs w:val="20"/>
                <w:lang w:eastAsia="ru-RU"/>
              </w:rPr>
              <w:br/>
              <w:t>п/п</w:t>
            </w:r>
          </w:p>
        </w:tc>
        <w:tc>
          <w:tcPr>
            <w:tcW w:w="21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0DE2E6"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Наименование разделов и тем программы</w:t>
            </w:r>
          </w:p>
        </w:tc>
        <w:tc>
          <w:tcPr>
            <w:tcW w:w="409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C66327"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Количество часов</w:t>
            </w:r>
          </w:p>
        </w:tc>
        <w:tc>
          <w:tcPr>
            <w:tcW w:w="11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D6A198"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Дата изучения</w:t>
            </w:r>
          </w:p>
        </w:tc>
        <w:tc>
          <w:tcPr>
            <w:tcW w:w="218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1F035"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Виды деятельности</w:t>
            </w:r>
          </w:p>
        </w:tc>
        <w:tc>
          <w:tcPr>
            <w:tcW w:w="168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68C646"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Виды, формы контроля</w:t>
            </w:r>
          </w:p>
        </w:tc>
        <w:tc>
          <w:tcPr>
            <w:tcW w:w="340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8B1490"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Электронные (цифровые) образовательные ресурсы</w:t>
            </w:r>
          </w:p>
        </w:tc>
      </w:tr>
      <w:tr w:rsidR="00C50DF8" w:rsidRPr="00AA43D1" w14:paraId="05F206F3" w14:textId="77777777" w:rsidTr="00AE770E">
        <w:tc>
          <w:tcPr>
            <w:tcW w:w="559" w:type="dxa"/>
            <w:vMerge/>
            <w:tcBorders>
              <w:top w:val="single" w:sz="6" w:space="0" w:color="000000"/>
              <w:left w:val="single" w:sz="6" w:space="0" w:color="000000"/>
              <w:bottom w:val="single" w:sz="6" w:space="0" w:color="000000"/>
              <w:right w:val="single" w:sz="6" w:space="0" w:color="000000"/>
            </w:tcBorders>
            <w:vAlign w:val="center"/>
            <w:hideMark/>
          </w:tcPr>
          <w:p w14:paraId="7F04041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90" w:type="dxa"/>
            <w:vMerge/>
            <w:tcBorders>
              <w:top w:val="single" w:sz="6" w:space="0" w:color="000000"/>
              <w:left w:val="single" w:sz="6" w:space="0" w:color="000000"/>
              <w:bottom w:val="single" w:sz="6" w:space="0" w:color="000000"/>
              <w:right w:val="single" w:sz="6" w:space="0" w:color="000000"/>
            </w:tcBorders>
            <w:vAlign w:val="center"/>
            <w:hideMark/>
          </w:tcPr>
          <w:p w14:paraId="581EDA2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A3C955"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всего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6FA070"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контрольные работы</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6ACB5E"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практические работы</w:t>
            </w:r>
          </w:p>
        </w:tc>
        <w:tc>
          <w:tcPr>
            <w:tcW w:w="1184" w:type="dxa"/>
            <w:vMerge/>
            <w:tcBorders>
              <w:top w:val="single" w:sz="6" w:space="0" w:color="000000"/>
              <w:left w:val="single" w:sz="6" w:space="0" w:color="000000"/>
              <w:bottom w:val="single" w:sz="6" w:space="0" w:color="000000"/>
              <w:right w:val="single" w:sz="6" w:space="0" w:color="000000"/>
            </w:tcBorders>
            <w:vAlign w:val="center"/>
            <w:hideMark/>
          </w:tcPr>
          <w:p w14:paraId="4D08B77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86" w:type="dxa"/>
            <w:vMerge/>
            <w:tcBorders>
              <w:top w:val="single" w:sz="6" w:space="0" w:color="000000"/>
              <w:left w:val="single" w:sz="6" w:space="0" w:color="000000"/>
              <w:bottom w:val="single" w:sz="6" w:space="0" w:color="000000"/>
              <w:right w:val="single" w:sz="6" w:space="0" w:color="000000"/>
            </w:tcBorders>
            <w:vAlign w:val="center"/>
            <w:hideMark/>
          </w:tcPr>
          <w:p w14:paraId="6272C2F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688" w:type="dxa"/>
            <w:vMerge/>
            <w:tcBorders>
              <w:top w:val="single" w:sz="6" w:space="0" w:color="000000"/>
              <w:left w:val="single" w:sz="6" w:space="0" w:color="000000"/>
              <w:bottom w:val="single" w:sz="6" w:space="0" w:color="000000"/>
              <w:right w:val="single" w:sz="6" w:space="0" w:color="000000"/>
            </w:tcBorders>
            <w:vAlign w:val="center"/>
            <w:hideMark/>
          </w:tcPr>
          <w:p w14:paraId="67AE782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3408" w:type="dxa"/>
            <w:vMerge/>
            <w:tcBorders>
              <w:top w:val="single" w:sz="6" w:space="0" w:color="000000"/>
              <w:left w:val="single" w:sz="6" w:space="0" w:color="000000"/>
              <w:bottom w:val="single" w:sz="6" w:space="0" w:color="000000"/>
              <w:right w:val="single" w:sz="6" w:space="0" w:color="000000"/>
            </w:tcBorders>
            <w:vAlign w:val="center"/>
            <w:hideMark/>
          </w:tcPr>
          <w:p w14:paraId="2B44B57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19738069"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149A8" w14:textId="2C9E60A5"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1. </w:t>
            </w:r>
            <w:r w:rsidR="008577F8">
              <w:rPr>
                <w:rFonts w:ascii="Times New Roman" w:eastAsia="Times New Roman" w:hAnsi="Times New Roman" w:cs="Times New Roman"/>
                <w:b/>
                <w:bCs/>
                <w:sz w:val="20"/>
                <w:szCs w:val="20"/>
                <w:lang w:eastAsia="ru-RU"/>
              </w:rPr>
              <w:t>Введение</w:t>
            </w:r>
            <w:r w:rsidRPr="00AA43D1">
              <w:rPr>
                <w:rFonts w:ascii="Times New Roman" w:eastAsia="Times New Roman" w:hAnsi="Times New Roman" w:cs="Times New Roman"/>
                <w:b/>
                <w:bCs/>
                <w:sz w:val="20"/>
                <w:szCs w:val="20"/>
                <w:lang w:eastAsia="ru-RU"/>
              </w:rPr>
              <w:t>.</w:t>
            </w:r>
          </w:p>
        </w:tc>
      </w:tr>
      <w:tr w:rsidR="00C50DF8" w:rsidRPr="00AA43D1" w14:paraId="7D98E483"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11EF7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1.1.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1CB8B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Цель и основные понятия предмета ОБЖ.</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E63FE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F816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319A4" w14:textId="390FFCB4"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B7348" w14:textId="477269EC" w:rsidR="00C50DF8"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E05F72">
              <w:rPr>
                <w:rFonts w:ascii="Times New Roman" w:eastAsia="Times New Roman" w:hAnsi="Times New Roman" w:cs="Times New Roman"/>
                <w:sz w:val="20"/>
                <w:szCs w:val="20"/>
                <w:lang w:eastAsia="ru-RU"/>
              </w:rPr>
              <w:t>.09.2023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26EA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Объясняют цель и задачи предмета ОБЖ, его ключевые понятия;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C63F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7416BC" w14:textId="37F6A526"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773E6C0E"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8FFFD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566345" w14:textId="5B5BF7B6" w:rsidR="00C50DF8" w:rsidRPr="00AA43D1" w:rsidRDefault="008577F8"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2B468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77566636"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45750" w14:textId="529434A5"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2.</w:t>
            </w:r>
            <w:r w:rsidR="008577F8">
              <w:rPr>
                <w:rFonts w:ascii="Times New Roman" w:eastAsia="Times New Roman" w:hAnsi="Times New Roman" w:cs="Times New Roman"/>
                <w:b/>
                <w:bCs/>
                <w:sz w:val="20"/>
                <w:szCs w:val="20"/>
                <w:lang w:eastAsia="ru-RU"/>
              </w:rPr>
              <w:t> На игровой площадке</w:t>
            </w:r>
            <w:r w:rsidRPr="00AA43D1">
              <w:rPr>
                <w:rFonts w:ascii="Times New Roman" w:eastAsia="Times New Roman" w:hAnsi="Times New Roman" w:cs="Times New Roman"/>
                <w:b/>
                <w:bCs/>
                <w:sz w:val="20"/>
                <w:szCs w:val="20"/>
                <w:lang w:eastAsia="ru-RU"/>
              </w:rPr>
              <w:t>.</w:t>
            </w:r>
          </w:p>
        </w:tc>
      </w:tr>
      <w:tr w:rsidR="00C50DF8" w:rsidRPr="00AA43D1" w14:paraId="6569C53E"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C10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3BFF74" w14:textId="6AF396DB" w:rsidR="00C50DF8" w:rsidRPr="00AA43D1" w:rsidRDefault="0086603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Подготовка к прогулке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C3CD3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A4D38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2E6DC" w14:textId="4328636E"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6F6E72" w14:textId="0BEDBC49" w:rsidR="00C50DF8" w:rsidRPr="00AA43D1" w:rsidRDefault="0015490A"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13</w:t>
            </w:r>
            <w:r w:rsidR="00E05F72">
              <w:rPr>
                <w:rFonts w:ascii="LiberationSerif" w:hAnsi="LiberationSerif"/>
                <w:color w:val="000000"/>
                <w:sz w:val="20"/>
                <w:szCs w:val="20"/>
                <w:shd w:val="clear" w:color="auto" w:fill="F7FDF7"/>
              </w:rPr>
              <w:t>.09.2023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FFA1" w14:textId="27FAD51D" w:rsidR="00C50DF8" w:rsidRPr="00AA43D1" w:rsidRDefault="00C50DF8" w:rsidP="0086603D">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86603D">
              <w:rPr>
                <w:rFonts w:ascii="Times New Roman" w:eastAsia="Times New Roman" w:hAnsi="Times New Roman" w:cs="Times New Roman"/>
                <w:sz w:val="20"/>
                <w:szCs w:val="20"/>
                <w:bdr w:val="dashed" w:sz="6" w:space="0" w:color="FF0000" w:frame="1"/>
                <w:shd w:val="clear" w:color="auto" w:fill="F7FDF7"/>
                <w:lang w:eastAsia="ru-RU"/>
              </w:rPr>
              <w:t>правила подготовки к прогулке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792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66236D" w14:textId="1ECF9C04" w:rsidR="0009689E" w:rsidRPr="00AA43D1" w:rsidRDefault="0009689E" w:rsidP="00AA43D1">
            <w:pPr>
              <w:spacing w:after="0" w:line="240" w:lineRule="auto"/>
              <w:rPr>
                <w:rFonts w:ascii="Times New Roman" w:eastAsia="Times New Roman" w:hAnsi="Times New Roman" w:cs="Times New Roman"/>
                <w:sz w:val="20"/>
                <w:szCs w:val="20"/>
                <w:lang w:eastAsia="ru-RU"/>
              </w:rPr>
            </w:pPr>
          </w:p>
        </w:tc>
      </w:tr>
      <w:tr w:rsidR="00C50DF8" w:rsidRPr="00AA43D1" w14:paraId="0288D93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C0C1A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ED3F" w14:textId="054109AB" w:rsidR="00C50DF8" w:rsidRPr="00AA43D1" w:rsidRDefault="0086603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 игровой площадке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8771F7" w14:textId="25E239AB" w:rsidR="00C50DF8" w:rsidRPr="00AA43D1" w:rsidRDefault="0086603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BCFC0" w14:textId="517FF708"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CDA302" w14:textId="5B814E6B"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F36EA7" w14:textId="623F0F20" w:rsidR="00C50DF8" w:rsidRPr="00AA43D1" w:rsidRDefault="0015490A"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20</w:t>
            </w:r>
            <w:r w:rsidR="00E05F72">
              <w:rPr>
                <w:rFonts w:ascii="LiberationSerif" w:hAnsi="LiberationSerif"/>
                <w:color w:val="000000"/>
                <w:sz w:val="20"/>
                <w:szCs w:val="20"/>
                <w:shd w:val="clear" w:color="auto" w:fill="F7FDF7"/>
              </w:rPr>
              <w:t>.09.2023</w:t>
            </w:r>
            <w:r w:rsidR="00EC3FF1" w:rsidRPr="00AA43D1">
              <w:rPr>
                <w:rFonts w:ascii="LiberationSerif" w:hAnsi="LiberationSerif"/>
                <w:color w:val="000000"/>
                <w:sz w:val="20"/>
                <w:szCs w:val="20"/>
                <w:shd w:val="clear" w:color="auto" w:fill="F7FDF7"/>
              </w:rPr>
              <w:t xml:space="preserve"> </w:t>
            </w:r>
            <w:r>
              <w:rPr>
                <w:rFonts w:ascii="LiberationSerif" w:hAnsi="LiberationSerif"/>
                <w:color w:val="000000"/>
                <w:sz w:val="20"/>
                <w:szCs w:val="20"/>
                <w:shd w:val="clear" w:color="auto" w:fill="F7FDF7"/>
              </w:rPr>
              <w:t>27</w:t>
            </w:r>
            <w:r w:rsidR="00E05F72">
              <w:rPr>
                <w:rFonts w:ascii="LiberationSerif" w:hAnsi="LiberationSerif"/>
                <w:color w:val="000000"/>
                <w:sz w:val="20"/>
                <w:szCs w:val="20"/>
                <w:shd w:val="clear" w:color="auto" w:fill="F7FDF7"/>
              </w:rPr>
              <w:t>.09.2023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8B7DD" w14:textId="20FB680F" w:rsidR="00C50DF8" w:rsidRPr="00AA43D1" w:rsidRDefault="00C50DF8" w:rsidP="0086603D">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86603D">
              <w:rPr>
                <w:rFonts w:ascii="Times New Roman" w:eastAsia="Times New Roman" w:hAnsi="Times New Roman" w:cs="Times New Roman"/>
                <w:sz w:val="20"/>
                <w:szCs w:val="20"/>
                <w:bdr w:val="dashed" w:sz="6" w:space="0" w:color="FF0000" w:frame="1"/>
                <w:shd w:val="clear" w:color="auto" w:fill="F7FDF7"/>
                <w:lang w:eastAsia="ru-RU"/>
              </w:rPr>
              <w:t xml:space="preserve"> правила поведения на игровой площадке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E25FCC" w14:textId="13967845" w:rsidR="00C50DF8" w:rsidRPr="00AA43D1" w:rsidRDefault="0086603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81C5A9" w14:textId="6F5252AD"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52CC7B65"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1A6F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FFE7E" w14:textId="4465BD5A" w:rsidR="00C50DF8" w:rsidRPr="00AA43D1" w:rsidRDefault="0086603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Учимся оказывать помощь</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831CA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F670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500CA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304DD" w14:textId="6C9BB669" w:rsidR="00C50DF8" w:rsidRPr="00AA43D1" w:rsidRDefault="0015490A"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4</w:t>
            </w:r>
            <w:r w:rsidR="00EC3FF1" w:rsidRPr="00AA43D1">
              <w:rPr>
                <w:rFonts w:ascii="LiberationSerif" w:hAnsi="LiberationSerif"/>
                <w:color w:val="000000"/>
                <w:sz w:val="20"/>
                <w:szCs w:val="20"/>
                <w:shd w:val="clear" w:color="auto" w:fill="F7FDF7"/>
              </w:rPr>
              <w:t>.</w:t>
            </w:r>
            <w:r>
              <w:rPr>
                <w:rFonts w:ascii="LiberationSerif" w:hAnsi="LiberationSerif"/>
                <w:color w:val="000000"/>
                <w:sz w:val="20"/>
                <w:szCs w:val="20"/>
                <w:shd w:val="clear" w:color="auto" w:fill="F7FDF7"/>
              </w:rPr>
              <w:t>10</w:t>
            </w:r>
            <w:r w:rsidR="00E05F72">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6F5410" w14:textId="77777777" w:rsidR="003C3F9B" w:rsidRDefault="00C50DF8" w:rsidP="003C3F9B">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Объясняют правила </w:t>
            </w:r>
          </w:p>
          <w:p w14:paraId="77DE7F14" w14:textId="4526A574" w:rsidR="00C50DF8" w:rsidRPr="00AA43D1" w:rsidRDefault="003C3F9B" w:rsidP="003C3F9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оказания ПМП при полученых травмах</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E1894" w14:textId="55C7BAE8"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C1B869" w14:textId="62834C50" w:rsidR="00E8777E" w:rsidRPr="00AA43D1" w:rsidRDefault="00E8777E" w:rsidP="00AA43D1">
            <w:pPr>
              <w:spacing w:after="0" w:line="240" w:lineRule="auto"/>
              <w:rPr>
                <w:rFonts w:ascii="Times New Roman" w:eastAsia="Times New Roman" w:hAnsi="Times New Roman" w:cs="Times New Roman"/>
                <w:sz w:val="20"/>
                <w:szCs w:val="20"/>
                <w:lang w:eastAsia="ru-RU"/>
              </w:rPr>
            </w:pPr>
          </w:p>
        </w:tc>
      </w:tr>
      <w:tr w:rsidR="00C50DF8" w:rsidRPr="00AA43D1" w14:paraId="3B30C28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6B73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CFBDE7" w14:textId="695594BC"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Встреча с животными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5299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09B4E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6D4E4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616751" w14:textId="06517462" w:rsidR="00C50DF8" w:rsidRPr="00E05F72" w:rsidRDefault="0015490A" w:rsidP="003C3F9B">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11.10</w:t>
            </w:r>
            <w:r w:rsidR="00E05F72">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C56E48" w14:textId="6ADDFD8C" w:rsidR="00C50DF8" w:rsidRPr="00AA43D1" w:rsidRDefault="003C3F9B" w:rsidP="003C3F9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поведения  с собаками</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7820" w14:textId="2A2D5A06"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157C4" w14:textId="06C432AA" w:rsidR="0038184D" w:rsidRPr="00AA43D1" w:rsidRDefault="0038184D" w:rsidP="00AE770E">
            <w:pPr>
              <w:spacing w:after="0" w:line="240" w:lineRule="auto"/>
              <w:rPr>
                <w:rFonts w:ascii="Times New Roman" w:eastAsia="Times New Roman" w:hAnsi="Times New Roman" w:cs="Times New Roman"/>
                <w:sz w:val="20"/>
                <w:szCs w:val="20"/>
                <w:lang w:eastAsia="ru-RU"/>
              </w:rPr>
            </w:pPr>
          </w:p>
        </w:tc>
      </w:tr>
      <w:tr w:rsidR="00C50DF8" w:rsidRPr="00AA43D1" w14:paraId="270AB12C"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3BAF08" w14:textId="0949113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B6A91C" w14:textId="015EE9D1" w:rsidR="00C50DF8" w:rsidRPr="00AA43D1" w:rsidRDefault="008577F8"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5</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8283E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6E9BBBC1"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3BBBAD" w14:textId="4E24D232"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3.</w:t>
            </w:r>
            <w:r w:rsidR="00DF6E5D">
              <w:rPr>
                <w:rFonts w:ascii="Times New Roman" w:eastAsia="Times New Roman" w:hAnsi="Times New Roman" w:cs="Times New Roman"/>
                <w:b/>
                <w:bCs/>
                <w:sz w:val="20"/>
                <w:szCs w:val="20"/>
                <w:lang w:eastAsia="ru-RU"/>
              </w:rPr>
              <w:t> Правила поведения учащи</w:t>
            </w:r>
            <w:r w:rsidR="00E53856">
              <w:rPr>
                <w:rFonts w:ascii="Times New Roman" w:eastAsia="Times New Roman" w:hAnsi="Times New Roman" w:cs="Times New Roman"/>
                <w:b/>
                <w:bCs/>
                <w:sz w:val="20"/>
                <w:szCs w:val="20"/>
                <w:lang w:eastAsia="ru-RU"/>
              </w:rPr>
              <w:t>хся на улицах и дорогах</w:t>
            </w:r>
            <w:r w:rsidRPr="00AA43D1">
              <w:rPr>
                <w:rFonts w:ascii="Times New Roman" w:eastAsia="Times New Roman" w:hAnsi="Times New Roman" w:cs="Times New Roman"/>
                <w:b/>
                <w:bCs/>
                <w:sz w:val="20"/>
                <w:szCs w:val="20"/>
                <w:lang w:eastAsia="ru-RU"/>
              </w:rPr>
              <w:t>.</w:t>
            </w:r>
          </w:p>
        </w:tc>
      </w:tr>
      <w:tr w:rsidR="00C50DF8" w:rsidRPr="00AA43D1" w14:paraId="3812EF5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7EC82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0A549" w14:textId="58B07E60"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ПДД-основной единый правовой акт</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61885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B8022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37E491" w14:textId="1E1457DB"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486A51" w14:textId="7CE3B249" w:rsidR="00C50DF8" w:rsidRPr="00AA43D1" w:rsidRDefault="0015490A" w:rsidP="003C3F9B">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18</w:t>
            </w:r>
            <w:r w:rsidR="003C3F9B">
              <w:rPr>
                <w:rFonts w:ascii="LiberationSerif" w:hAnsi="LiberationSerif"/>
                <w:color w:val="000000"/>
                <w:sz w:val="20"/>
                <w:szCs w:val="20"/>
                <w:shd w:val="clear" w:color="auto" w:fill="F7FDF7"/>
              </w:rPr>
              <w:t>.10</w:t>
            </w:r>
            <w:r w:rsidR="00E05F72">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235E86" w14:textId="6EBC09D9"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w:t>
            </w:r>
            <w:r w:rsidR="003C3F9B">
              <w:rPr>
                <w:rFonts w:ascii="Times New Roman" w:eastAsia="Times New Roman" w:hAnsi="Times New Roman" w:cs="Times New Roman"/>
                <w:sz w:val="20"/>
                <w:szCs w:val="20"/>
                <w:bdr w:val="dashed" w:sz="6" w:space="0" w:color="FF0000" w:frame="1"/>
                <w:shd w:val="clear" w:color="auto" w:fill="F7FDF7"/>
                <w:lang w:eastAsia="ru-RU"/>
              </w:rPr>
              <w:t>ризуют  основные положения ПДД</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EDFDE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31EB0C" w14:textId="1F15A732" w:rsidR="00BB2E94" w:rsidRPr="00AA43D1" w:rsidRDefault="00BB2E94" w:rsidP="00AE770E">
            <w:pPr>
              <w:spacing w:after="0" w:line="240" w:lineRule="auto"/>
              <w:rPr>
                <w:rFonts w:ascii="Times New Roman" w:eastAsia="Times New Roman" w:hAnsi="Times New Roman" w:cs="Times New Roman"/>
                <w:sz w:val="20"/>
                <w:szCs w:val="20"/>
                <w:lang w:eastAsia="ru-RU"/>
              </w:rPr>
            </w:pPr>
          </w:p>
        </w:tc>
      </w:tr>
      <w:tr w:rsidR="00C50DF8" w:rsidRPr="00AA43D1" w14:paraId="3F192FE8"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3EC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3.2.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5680D7" w14:textId="6DE2CAE0"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Езда на велосипеде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9B264" w14:textId="4B9C83CE"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5D6A97" w14:textId="0576476A"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CEE88A" w14:textId="49EF9EB7"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905BA3" w14:textId="3A091CDB" w:rsidR="003C3F9B" w:rsidRPr="00AA43D1" w:rsidRDefault="0015490A" w:rsidP="003C3F9B">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25</w:t>
            </w:r>
            <w:r w:rsidR="003C3F9B">
              <w:rPr>
                <w:rFonts w:ascii="LiberationSerif" w:hAnsi="LiberationSerif"/>
                <w:color w:val="000000"/>
                <w:sz w:val="20"/>
                <w:szCs w:val="20"/>
                <w:shd w:val="clear" w:color="auto" w:fill="F7FDF7"/>
              </w:rPr>
              <w:t>.10</w:t>
            </w:r>
            <w:r w:rsidR="00E05F72">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p w14:paraId="0DBBCD21" w14:textId="01603EAC"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91A0A" w14:textId="0698A022"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д</w:t>
            </w:r>
            <w:r w:rsidR="003C3F9B">
              <w:rPr>
                <w:rFonts w:ascii="Times New Roman" w:eastAsia="Times New Roman" w:hAnsi="Times New Roman" w:cs="Times New Roman"/>
                <w:sz w:val="20"/>
                <w:szCs w:val="20"/>
                <w:bdr w:val="dashed" w:sz="6" w:space="0" w:color="FF0000" w:frame="1"/>
                <w:shd w:val="clear" w:color="auto" w:fill="F7FDF7"/>
                <w:lang w:eastAsia="ru-RU"/>
              </w:rPr>
              <w:t>орожного движения для велосипедистов</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28F48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39EBD5" w14:textId="46354C9B"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1A00C12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4FB5E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2BBA8" w14:textId="71ABCCCA"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Требования  предъявляемые к велосипедам</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5FA38" w14:textId="3154F61E"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CF62F" w14:textId="03605C42"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3D399F" w14:textId="3AF82ED2"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7739B" w14:textId="1D324344" w:rsidR="00320DD3"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8.11</w:t>
            </w:r>
            <w:r w:rsidR="00E05F72">
              <w:rPr>
                <w:rFonts w:ascii="LiberationSerif" w:hAnsi="LiberationSerif"/>
                <w:color w:val="000000"/>
                <w:sz w:val="20"/>
                <w:szCs w:val="20"/>
                <w:shd w:val="clear" w:color="auto" w:fill="F7FDF7"/>
              </w:rPr>
              <w:t>.2023</w:t>
            </w:r>
          </w:p>
          <w:p w14:paraId="7CD86CB6" w14:textId="516C4385"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F8E29" w14:textId="0E70F880"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r w:rsidR="003C3F9B"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д</w:t>
            </w:r>
            <w:r w:rsidR="003C3F9B">
              <w:rPr>
                <w:rFonts w:ascii="Times New Roman" w:eastAsia="Times New Roman" w:hAnsi="Times New Roman" w:cs="Times New Roman"/>
                <w:sz w:val="20"/>
                <w:szCs w:val="20"/>
                <w:bdr w:val="dashed" w:sz="6" w:space="0" w:color="FF0000" w:frame="1"/>
                <w:shd w:val="clear" w:color="auto" w:fill="F7FDF7"/>
                <w:lang w:eastAsia="ru-RU"/>
              </w:rPr>
              <w:t>орожного движения для велосипедистов</w:t>
            </w:r>
            <w:r w:rsidR="003C3F9B"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8D811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9EA3DB" w14:textId="657EA0A9"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376899F2"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DEE2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A5F582" w14:textId="696531D9"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Движение на велосипедах</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C83D91" w14:textId="3DB73A51" w:rsidR="00C50DF8" w:rsidRPr="00AA43D1" w:rsidRDefault="003C3F9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623" w14:textId="2886B8A2"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86AF9" w14:textId="0661F9C0"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2938A" w14:textId="6DC46756" w:rsidR="003C3F9B" w:rsidRPr="00AA43D1" w:rsidRDefault="0015490A" w:rsidP="003C3F9B">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15</w:t>
            </w:r>
            <w:r w:rsidR="003C3F9B">
              <w:rPr>
                <w:rFonts w:ascii="LiberationSerif" w:hAnsi="LiberationSerif"/>
                <w:color w:val="000000"/>
                <w:sz w:val="20"/>
                <w:szCs w:val="20"/>
                <w:shd w:val="clear" w:color="auto" w:fill="F7FDF7"/>
              </w:rPr>
              <w:t>.11</w:t>
            </w:r>
            <w:r w:rsidR="00E05F72">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p w14:paraId="5CDCBFA0" w14:textId="0C83785F"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B04FEB" w14:textId="63F90194"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r w:rsidR="00104469"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д</w:t>
            </w:r>
            <w:r w:rsidR="00104469">
              <w:rPr>
                <w:rFonts w:ascii="Times New Roman" w:eastAsia="Times New Roman" w:hAnsi="Times New Roman" w:cs="Times New Roman"/>
                <w:sz w:val="20"/>
                <w:szCs w:val="20"/>
                <w:bdr w:val="dashed" w:sz="6" w:space="0" w:color="FF0000" w:frame="1"/>
                <w:shd w:val="clear" w:color="auto" w:fill="F7FDF7"/>
                <w:lang w:eastAsia="ru-RU"/>
              </w:rPr>
              <w:t>орожного движения для велосипедистов</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F6A85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A4CD65" w14:textId="7C1EE270" w:rsidR="00287C4B" w:rsidRPr="00AA43D1" w:rsidRDefault="00287C4B" w:rsidP="00AA43D1">
            <w:pPr>
              <w:spacing w:after="0" w:line="240" w:lineRule="auto"/>
              <w:rPr>
                <w:rFonts w:ascii="Times New Roman" w:eastAsia="Times New Roman" w:hAnsi="Times New Roman" w:cs="Times New Roman"/>
                <w:sz w:val="20"/>
                <w:szCs w:val="20"/>
                <w:lang w:eastAsia="ru-RU"/>
              </w:rPr>
            </w:pPr>
          </w:p>
        </w:tc>
      </w:tr>
      <w:tr w:rsidR="00B522FD" w:rsidRPr="00AA43D1" w14:paraId="2DECFFB1"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38766" w14:textId="7CAA10A0"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4E2C51" w14:textId="24BB47B7" w:rsidR="00B522FD"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Номерные и опознавательные знаки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071E95" w14:textId="45E80C5F"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CF6F9" w14:textId="722F7C17"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0B74D1" w14:textId="22B8678F"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D3EE8" w14:textId="4F909837" w:rsidR="00B522FD"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22</w:t>
            </w:r>
            <w:r w:rsidR="00E05F72">
              <w:rPr>
                <w:rFonts w:ascii="LiberationSerif" w:hAnsi="LiberationSerif"/>
                <w:color w:val="000000"/>
                <w:sz w:val="20"/>
                <w:szCs w:val="20"/>
                <w:shd w:val="clear" w:color="auto" w:fill="F7FDF7"/>
              </w:rPr>
              <w:t>.11.2023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320F9" w14:textId="24B3C9DB"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w:t>
            </w:r>
            <w:r w:rsidR="00104469">
              <w:rPr>
                <w:rFonts w:ascii="Times New Roman" w:eastAsia="Times New Roman" w:hAnsi="Times New Roman" w:cs="Times New Roman"/>
                <w:sz w:val="20"/>
                <w:szCs w:val="20"/>
                <w:bdr w:val="dashed" w:sz="6" w:space="0" w:color="FF0000" w:frame="1"/>
                <w:shd w:val="clear" w:color="auto" w:fill="F7FDF7"/>
                <w:lang w:eastAsia="ru-RU"/>
              </w:rPr>
              <w:t>ктеризуют виды дномерных знаков</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04D05E" w14:textId="111424CC"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BA6CCD"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6A9EE67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9F6EE7" w14:textId="234CB952"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6E9B63" w14:textId="342D599E" w:rsidR="00B522FD"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Остановочный путь транспорта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C0E63" w14:textId="082A7BEE"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D0DBAF" w14:textId="60E10EA9"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889BBF" w14:textId="34FC41E3"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CBB9B1" w14:textId="6997818B" w:rsidR="00B522FD"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29</w:t>
            </w:r>
            <w:r w:rsidR="00E05F72">
              <w:rPr>
                <w:rFonts w:ascii="LiberationSerif" w:hAnsi="LiberationSerif"/>
                <w:color w:val="000000"/>
                <w:sz w:val="20"/>
                <w:szCs w:val="20"/>
                <w:shd w:val="clear" w:color="auto" w:fill="F7FDF7"/>
              </w:rPr>
              <w:t>.11.2023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F83D4" w14:textId="0DF0145E" w:rsidR="00B522FD" w:rsidRPr="00AA43D1" w:rsidRDefault="00E53856" w:rsidP="00104469">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104469">
              <w:rPr>
                <w:rFonts w:ascii="Times New Roman" w:eastAsia="Times New Roman" w:hAnsi="Times New Roman" w:cs="Times New Roman"/>
                <w:sz w:val="20"/>
                <w:szCs w:val="20"/>
                <w:bdr w:val="dashed" w:sz="6" w:space="0" w:color="FF0000" w:frame="1"/>
                <w:shd w:val="clear" w:color="auto" w:fill="F7FDF7"/>
                <w:lang w:eastAsia="ru-RU"/>
              </w:rPr>
              <w:t xml:space="preserve"> технические данные автомобилей</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55A0" w14:textId="4C7868CC"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8EAD65"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13F6C32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2F7BF" w14:textId="516E478B"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072B28" w14:textId="4790872A" w:rsidR="00B522FD"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Проезд перекрестков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F9664" w14:textId="65CFB632"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0953A4" w14:textId="6C8D769A"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DAA834" w14:textId="0A0BD501"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737C7A" w14:textId="7AC22CBA" w:rsidR="00B522FD"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6</w:t>
            </w:r>
            <w:r w:rsidR="00E05F72">
              <w:rPr>
                <w:rFonts w:ascii="LiberationSerif" w:hAnsi="LiberationSerif"/>
                <w:color w:val="000000"/>
                <w:sz w:val="20"/>
                <w:szCs w:val="20"/>
                <w:shd w:val="clear" w:color="auto" w:fill="F7FDF7"/>
              </w:rPr>
              <w:t>.12.2023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7B26E5" w14:textId="63663ABF" w:rsidR="00B522FD" w:rsidRPr="00AA43D1" w:rsidRDefault="00E53856" w:rsidP="00104469">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104469">
              <w:rPr>
                <w:rFonts w:ascii="Times New Roman" w:eastAsia="Times New Roman" w:hAnsi="Times New Roman" w:cs="Times New Roman"/>
                <w:sz w:val="20"/>
                <w:szCs w:val="20"/>
                <w:bdr w:val="dashed" w:sz="6" w:space="0" w:color="FF0000" w:frame="1"/>
                <w:shd w:val="clear" w:color="auto" w:fill="F7FDF7"/>
                <w:lang w:eastAsia="ru-RU"/>
              </w:rPr>
              <w:t>правила проезда перекрестков</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8FF01D" w14:textId="02F73FF0"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FB68F8"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104469" w:rsidRPr="00AA43D1" w14:paraId="7BED45C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F42606" w14:textId="69A2AF6A" w:rsidR="00104469"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638A92" w14:textId="63E8A17A" w:rsidR="00104469"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Знаки приоритета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C7ED6F" w14:textId="21306082" w:rsidR="00104469" w:rsidRDefault="001044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ECB8D4" w14:textId="57F31D63" w:rsidR="00104469" w:rsidRDefault="001044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7B8072" w14:textId="6E87BB54" w:rsidR="00104469" w:rsidRDefault="001044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FB70AD" w14:textId="17D7F1AB" w:rsidR="00104469"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13</w:t>
            </w:r>
            <w:r w:rsidR="00E05F72">
              <w:rPr>
                <w:rFonts w:ascii="LiberationSerif" w:hAnsi="LiberationSerif"/>
                <w:color w:val="000000"/>
                <w:sz w:val="20"/>
                <w:szCs w:val="20"/>
                <w:shd w:val="clear" w:color="auto" w:fill="F7FDF7"/>
              </w:rPr>
              <w:t>.12.2023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1E7FD4" w14:textId="586BCC10" w:rsidR="00104469" w:rsidRDefault="001044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группу знаков приоритета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1ABFD5" w14:textId="3A8063AB" w:rsidR="00104469" w:rsidRDefault="001044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вопрос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3E23B9" w14:textId="77777777" w:rsidR="00104469" w:rsidRPr="00AA43D1" w:rsidRDefault="00104469" w:rsidP="00AA43D1">
            <w:pPr>
              <w:spacing w:after="0" w:line="240" w:lineRule="auto"/>
              <w:rPr>
                <w:rFonts w:ascii="Times New Roman" w:eastAsia="Times New Roman" w:hAnsi="Times New Roman" w:cs="Times New Roman"/>
                <w:sz w:val="20"/>
                <w:szCs w:val="20"/>
                <w:lang w:eastAsia="ru-RU"/>
              </w:rPr>
            </w:pPr>
          </w:p>
        </w:tc>
      </w:tr>
      <w:tr w:rsidR="00B522FD" w:rsidRPr="00AA43D1" w14:paraId="1DD4B37D"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E74EE3" w14:textId="300C79A0" w:rsidR="00B522FD"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104469">
              <w:rPr>
                <w:rFonts w:ascii="Times New Roman" w:eastAsia="Times New Roman" w:hAnsi="Times New Roman" w:cs="Times New Roman"/>
                <w:sz w:val="20"/>
                <w:szCs w:val="20"/>
                <w:lang w:eastAsia="ru-RU"/>
              </w:rPr>
              <w:t>9</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A39ED" w14:textId="3D995785" w:rsidR="00B522FD"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Осветительные и звуковые сигналы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1CFC4E" w14:textId="147F9B41"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0839EB" w14:textId="7E73BE96"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A2B055" w14:textId="3963869D"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537D0E" w14:textId="2634EB70" w:rsidR="00B522FD"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20</w:t>
            </w:r>
            <w:r w:rsidR="00E05F72">
              <w:rPr>
                <w:rFonts w:ascii="LiberationSerif" w:hAnsi="LiberationSerif"/>
                <w:color w:val="000000"/>
                <w:sz w:val="20"/>
                <w:szCs w:val="20"/>
                <w:shd w:val="clear" w:color="auto" w:fill="F7FDF7"/>
              </w:rPr>
              <w:t>.12.2023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14333" w14:textId="32BE01FA" w:rsidR="00B522FD" w:rsidRPr="00AA43D1" w:rsidRDefault="001044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осветиельные и звуковые сигналы  авто</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ABCF73" w14:textId="3A301445"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2416D"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C50DF8" w:rsidRPr="00AA43D1" w14:paraId="318B2844"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6B54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C62364" w14:textId="160BEF61"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9</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73B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55FDD03D"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47FF6" w14:textId="22E8B714"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4.</w:t>
            </w:r>
            <w:r w:rsidR="008577F8">
              <w:rPr>
                <w:rFonts w:ascii="Times New Roman" w:eastAsia="Times New Roman" w:hAnsi="Times New Roman" w:cs="Times New Roman"/>
                <w:b/>
                <w:bCs/>
                <w:sz w:val="20"/>
                <w:szCs w:val="20"/>
                <w:lang w:eastAsia="ru-RU"/>
              </w:rPr>
              <w:t> Турпоход-радость без неприятностей</w:t>
            </w:r>
            <w:r w:rsidRPr="00AA43D1">
              <w:rPr>
                <w:rFonts w:ascii="Times New Roman" w:eastAsia="Times New Roman" w:hAnsi="Times New Roman" w:cs="Times New Roman"/>
                <w:b/>
                <w:bCs/>
                <w:sz w:val="20"/>
                <w:szCs w:val="20"/>
                <w:lang w:eastAsia="ru-RU"/>
              </w:rPr>
              <w:t>.</w:t>
            </w:r>
          </w:p>
        </w:tc>
      </w:tr>
      <w:tr w:rsidR="00C50DF8" w:rsidRPr="00AA43D1" w14:paraId="158964A3"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D4D53" w14:textId="009EF85A" w:rsidR="00C50DF8"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4.1</w:t>
            </w:r>
            <w:r w:rsidR="00C50DF8" w:rsidRPr="00AA43D1">
              <w:rPr>
                <w:rFonts w:ascii="Times New Roman" w:eastAsia="Times New Roman" w:hAnsi="Times New Roman" w:cs="Times New Roman"/>
                <w:sz w:val="20"/>
                <w:szCs w:val="20"/>
                <w:lang w:eastAsia="ru-RU"/>
              </w:rPr>
              <w:t>.</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C52B9" w14:textId="4259C72C"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Экскурсия на природу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BE80DE" w14:textId="456329DA" w:rsidR="00C50DF8"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2693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6B2F09" w14:textId="018FE2CD" w:rsidR="00C50DF8" w:rsidRPr="00AA43D1" w:rsidRDefault="0010446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6B359C" w14:textId="65E16895" w:rsidR="00B05DF8"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E05F72">
              <w:rPr>
                <w:rFonts w:ascii="Times New Roman" w:eastAsia="Times New Roman" w:hAnsi="Times New Roman" w:cs="Times New Roman"/>
                <w:sz w:val="20"/>
                <w:szCs w:val="20"/>
                <w:lang w:eastAsia="ru-RU"/>
              </w:rPr>
              <w:t>.12.2023</w:t>
            </w:r>
          </w:p>
          <w:p w14:paraId="0FF82DC3" w14:textId="7A4D2C23" w:rsidR="005F0486"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E05F72">
              <w:rPr>
                <w:rFonts w:ascii="Times New Roman" w:eastAsia="Times New Roman" w:hAnsi="Times New Roman" w:cs="Times New Roman"/>
                <w:sz w:val="20"/>
                <w:szCs w:val="20"/>
                <w:lang w:eastAsia="ru-RU"/>
              </w:rPr>
              <w:t>.01.2024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03BE0" w14:textId="070DF829"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поведения на природе</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5D66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FEA840" w14:textId="6AF6E28B"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33F19FC0"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E67C55" w14:textId="1CB32124"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r w:rsidR="00C50DF8" w:rsidRPr="00AA43D1">
              <w:rPr>
                <w:rFonts w:ascii="Times New Roman" w:eastAsia="Times New Roman" w:hAnsi="Times New Roman" w:cs="Times New Roman"/>
                <w:sz w:val="20"/>
                <w:szCs w:val="20"/>
                <w:lang w:eastAsia="ru-RU"/>
              </w:rPr>
              <w:t>.</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CAEC7" w14:textId="77ADE339"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Любим ли мы туристические походы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0A09B3" w14:textId="582A4A26"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22BFD0" w14:textId="44F6BB06"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2579B6" w14:textId="09A9B6BB"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D414C3" w14:textId="201B206A" w:rsidR="00C50DF8"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17</w:t>
            </w:r>
            <w:r w:rsidR="005F0486">
              <w:rPr>
                <w:rFonts w:ascii="LiberationSerif" w:hAnsi="LiberationSerif"/>
                <w:color w:val="000000"/>
                <w:sz w:val="20"/>
                <w:szCs w:val="20"/>
                <w:shd w:val="clear" w:color="auto" w:fill="F7FDF7"/>
              </w:rPr>
              <w:t>.01</w:t>
            </w:r>
            <w:r w:rsidR="00E05F72">
              <w:rPr>
                <w:rFonts w:ascii="LiberationSerif" w:hAnsi="LiberationSerif"/>
                <w:color w:val="000000"/>
                <w:sz w:val="20"/>
                <w:szCs w:val="20"/>
                <w:shd w:val="clear" w:color="auto" w:fill="F7FDF7"/>
              </w:rPr>
              <w:t>.2024</w:t>
            </w:r>
          </w:p>
          <w:p w14:paraId="03B6072A" w14:textId="1266394D" w:rsidR="005F0486"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24</w:t>
            </w:r>
            <w:r w:rsidR="00E05F72">
              <w:rPr>
                <w:rFonts w:ascii="LiberationSerif" w:hAnsi="LiberationSerif"/>
                <w:color w:val="000000"/>
                <w:sz w:val="20"/>
                <w:szCs w:val="20"/>
                <w:shd w:val="clear" w:color="auto" w:fill="F7FDF7"/>
              </w:rPr>
              <w:t>.01.2024</w:t>
            </w:r>
          </w:p>
          <w:p w14:paraId="62BB0B37" w14:textId="274EFD90"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AA1D7D" w14:textId="562A9143" w:rsidR="00C50DF8" w:rsidRPr="00AA43D1" w:rsidRDefault="00C50DF8" w:rsidP="005F0486">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Вырабатывают навыки </w:t>
            </w:r>
            <w:r w:rsidR="005F0486">
              <w:rPr>
                <w:rFonts w:ascii="Times New Roman" w:eastAsia="Times New Roman" w:hAnsi="Times New Roman" w:cs="Times New Roman"/>
                <w:sz w:val="20"/>
                <w:szCs w:val="20"/>
                <w:bdr w:val="dashed" w:sz="6" w:space="0" w:color="FF0000" w:frame="1"/>
                <w:shd w:val="clear" w:color="auto" w:fill="F7FDF7"/>
                <w:lang w:eastAsia="ru-RU"/>
              </w:rPr>
              <w:t xml:space="preserve"> поведения в туристическом походе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3A1C7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625208" w14:textId="23A1BEF8" w:rsidR="00BF1E90" w:rsidRPr="00AA43D1" w:rsidRDefault="00BF1E90" w:rsidP="00AE770E">
            <w:pPr>
              <w:spacing w:after="0" w:line="240" w:lineRule="auto"/>
              <w:rPr>
                <w:rFonts w:ascii="Times New Roman" w:eastAsia="Times New Roman" w:hAnsi="Times New Roman" w:cs="Times New Roman"/>
                <w:sz w:val="20"/>
                <w:szCs w:val="20"/>
                <w:lang w:eastAsia="ru-RU"/>
              </w:rPr>
            </w:pPr>
          </w:p>
        </w:tc>
      </w:tr>
      <w:tr w:rsidR="00C50DF8" w:rsidRPr="00AA43D1" w14:paraId="56427A4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A4DFC" w14:textId="48E6C3AF"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r w:rsidR="00C50DF8" w:rsidRPr="00AA43D1">
              <w:rPr>
                <w:rFonts w:ascii="Times New Roman" w:eastAsia="Times New Roman" w:hAnsi="Times New Roman" w:cs="Times New Roman"/>
                <w:sz w:val="20"/>
                <w:szCs w:val="20"/>
                <w:lang w:eastAsia="ru-RU"/>
              </w:rPr>
              <w:t>.</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E9B97" w14:textId="4569272B"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Правила организации безопасного похода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3ECB0" w14:textId="1D4AB126" w:rsidR="00C50D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BE71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FD3E50" w14:textId="17DACEB5"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B873B" w14:textId="456E5219" w:rsidR="00C50DF8"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15490A">
              <w:rPr>
                <w:rFonts w:ascii="Times New Roman" w:eastAsia="Times New Roman" w:hAnsi="Times New Roman" w:cs="Times New Roman"/>
                <w:sz w:val="20"/>
                <w:szCs w:val="20"/>
                <w:lang w:eastAsia="ru-RU"/>
              </w:rPr>
              <w:t>1.01</w:t>
            </w:r>
            <w:r w:rsidR="00E05F72">
              <w:rPr>
                <w:rFonts w:ascii="Times New Roman" w:eastAsia="Times New Roman" w:hAnsi="Times New Roman" w:cs="Times New Roman"/>
                <w:sz w:val="20"/>
                <w:szCs w:val="20"/>
                <w:lang w:eastAsia="ru-RU"/>
              </w:rPr>
              <w:t>.2024</w:t>
            </w:r>
          </w:p>
          <w:p w14:paraId="7CDEBC5C" w14:textId="753B564C" w:rsidR="005F0486"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5F0486">
              <w:rPr>
                <w:rFonts w:ascii="Times New Roman" w:eastAsia="Times New Roman" w:hAnsi="Times New Roman" w:cs="Times New Roman"/>
                <w:sz w:val="20"/>
                <w:szCs w:val="20"/>
                <w:lang w:eastAsia="ru-RU"/>
              </w:rPr>
              <w:t>.02.2023</w:t>
            </w:r>
          </w:p>
          <w:p w14:paraId="344C5E8D" w14:textId="23AA060F"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D418BE" w14:textId="7947FD67" w:rsidR="00C50DF8" w:rsidRPr="00AA43D1" w:rsidRDefault="005F0486"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Вырабатывают навыки </w:t>
            </w:r>
            <w:r>
              <w:rPr>
                <w:rFonts w:ascii="Times New Roman" w:eastAsia="Times New Roman" w:hAnsi="Times New Roman" w:cs="Times New Roman"/>
                <w:sz w:val="20"/>
                <w:szCs w:val="20"/>
                <w:bdr w:val="dashed" w:sz="6" w:space="0" w:color="FF0000" w:frame="1"/>
                <w:shd w:val="clear" w:color="auto" w:fill="F7FDF7"/>
                <w:lang w:eastAsia="ru-RU"/>
              </w:rPr>
              <w:t xml:space="preserve"> поведения в туристическом походе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C622D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3368A6" w14:textId="6D01447B" w:rsidR="00F1194A" w:rsidRPr="00AA43D1" w:rsidRDefault="00F1194A" w:rsidP="00AA43D1">
            <w:pPr>
              <w:spacing w:after="0" w:line="240" w:lineRule="auto"/>
              <w:rPr>
                <w:rFonts w:ascii="Times New Roman" w:eastAsia="Times New Roman" w:hAnsi="Times New Roman" w:cs="Times New Roman"/>
                <w:sz w:val="20"/>
                <w:szCs w:val="20"/>
                <w:lang w:eastAsia="ru-RU"/>
              </w:rPr>
            </w:pPr>
          </w:p>
        </w:tc>
      </w:tr>
      <w:tr w:rsidR="008577F8" w:rsidRPr="00AA43D1" w14:paraId="32DA92C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DB51F2" w14:textId="5ADE3CA0" w:rsidR="008577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E35E9F" w14:textId="504A119C" w:rsidR="008577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Походная аптечка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B1CBF4" w14:textId="44927287" w:rsidR="008577F8" w:rsidRPr="00AA43D1" w:rsidRDefault="005F048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EA59CF" w14:textId="41406B40" w:rsidR="008577F8" w:rsidRPr="00AA43D1" w:rsidRDefault="005F048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8431F1" w14:textId="5F5F57A8" w:rsidR="008577F8" w:rsidRPr="00AA43D1" w:rsidRDefault="005F048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2811AC" w14:textId="77EB299F" w:rsidR="008577F8"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r w:rsidR="00E05F72">
              <w:rPr>
                <w:rFonts w:ascii="Times New Roman" w:eastAsia="Times New Roman" w:hAnsi="Times New Roman" w:cs="Times New Roman"/>
                <w:sz w:val="20"/>
                <w:szCs w:val="20"/>
                <w:lang w:eastAsia="ru-RU"/>
              </w:rPr>
              <w:t>.02.2024</w:t>
            </w:r>
          </w:p>
          <w:p w14:paraId="737CB8EC" w14:textId="2C40EDD7" w:rsidR="005F0486"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21.02</w:t>
            </w:r>
            <w:r w:rsidR="00E05F72">
              <w:rPr>
                <w:rFonts w:ascii="Times New Roman" w:eastAsia="Times New Roman" w:hAnsi="Times New Roman" w:cs="Times New Roman"/>
                <w:sz w:val="20"/>
                <w:szCs w:val="20"/>
                <w:lang w:eastAsia="ru-RU"/>
              </w:rPr>
              <w:t>.2024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CF35CA" w14:textId="7E6463D8" w:rsidR="008577F8" w:rsidRPr="00AA43D1" w:rsidRDefault="005F048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Харатеризуют знания о лесной аптеке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4F4A32" w14:textId="6C575A17" w:rsidR="008577F8" w:rsidRPr="00AA43D1" w:rsidRDefault="005F048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DE2267" w14:textId="77777777" w:rsidR="008577F8" w:rsidRPr="00AA43D1" w:rsidRDefault="008577F8" w:rsidP="00AA43D1">
            <w:pPr>
              <w:spacing w:after="0" w:line="240" w:lineRule="auto"/>
              <w:rPr>
                <w:rFonts w:ascii="Times New Roman" w:eastAsia="Times New Roman" w:hAnsi="Times New Roman" w:cs="Times New Roman"/>
                <w:sz w:val="20"/>
                <w:szCs w:val="20"/>
                <w:lang w:eastAsia="ru-RU"/>
              </w:rPr>
            </w:pPr>
          </w:p>
        </w:tc>
      </w:tr>
      <w:tr w:rsidR="008577F8" w:rsidRPr="00AA43D1" w14:paraId="5D645DC3"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D8223" w14:textId="1FE2B657" w:rsidR="008577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2657A6" w14:textId="00E49159" w:rsidR="008577F8" w:rsidRPr="00AA43D1" w:rsidRDefault="006D40D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Режим дня в походе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FD5A77" w14:textId="5BA8B8FB"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8454EE" w14:textId="4D11DBF4" w:rsidR="008577F8" w:rsidRPr="00AA43D1" w:rsidRDefault="003E403E"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BB1629" w14:textId="49ADF2B2"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4E0BB7" w14:textId="6DCF4490" w:rsidR="008577F8"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28.02</w:t>
            </w:r>
            <w:r w:rsidR="00E05F72">
              <w:rPr>
                <w:rFonts w:ascii="Times New Roman" w:eastAsia="Times New Roman" w:hAnsi="Times New Roman" w:cs="Times New Roman"/>
                <w:sz w:val="20"/>
                <w:szCs w:val="20"/>
                <w:lang w:eastAsia="ru-RU"/>
              </w:rPr>
              <w:t>.2024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24701A" w14:textId="378FC2B2"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режим дня в походе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ED82C5" w14:textId="0CD931C3"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BE7392" w14:textId="77777777" w:rsidR="008577F8" w:rsidRPr="00AA43D1" w:rsidRDefault="008577F8" w:rsidP="00AA43D1">
            <w:pPr>
              <w:spacing w:after="0" w:line="240" w:lineRule="auto"/>
              <w:rPr>
                <w:rFonts w:ascii="Times New Roman" w:eastAsia="Times New Roman" w:hAnsi="Times New Roman" w:cs="Times New Roman"/>
                <w:sz w:val="20"/>
                <w:szCs w:val="20"/>
                <w:lang w:eastAsia="ru-RU"/>
              </w:rPr>
            </w:pPr>
          </w:p>
        </w:tc>
      </w:tr>
      <w:tr w:rsidR="008577F8" w:rsidRPr="00AA43D1" w14:paraId="6CFEE78E"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472242" w14:textId="79DBC7FB" w:rsidR="008577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F9F1C2" w14:textId="314467D0" w:rsidR="008577F8" w:rsidRPr="00AA43D1" w:rsidRDefault="006D40D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Походная еда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BC574A" w14:textId="284F658A"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6D88D5" w14:textId="67ED3C14" w:rsidR="008577F8" w:rsidRPr="00AA43D1" w:rsidRDefault="003E403E"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275EE5" w14:textId="0C26DE9A"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70596C" w14:textId="231E3B64" w:rsidR="008577F8"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E77BB3">
              <w:rPr>
                <w:rFonts w:ascii="Times New Roman" w:eastAsia="Times New Roman" w:hAnsi="Times New Roman" w:cs="Times New Roman"/>
                <w:sz w:val="20"/>
                <w:szCs w:val="20"/>
                <w:lang w:eastAsia="ru-RU"/>
              </w:rPr>
              <w:t>.03.2024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236319" w14:textId="050873E3" w:rsidR="006D40D9"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приготовления пищи в походе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9D67E9" w14:textId="0C70F8FC"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A82778" w14:textId="77777777" w:rsidR="008577F8" w:rsidRPr="00AA43D1" w:rsidRDefault="008577F8" w:rsidP="00AA43D1">
            <w:pPr>
              <w:spacing w:after="0" w:line="240" w:lineRule="auto"/>
              <w:rPr>
                <w:rFonts w:ascii="Times New Roman" w:eastAsia="Times New Roman" w:hAnsi="Times New Roman" w:cs="Times New Roman"/>
                <w:sz w:val="20"/>
                <w:szCs w:val="20"/>
                <w:lang w:eastAsia="ru-RU"/>
              </w:rPr>
            </w:pPr>
          </w:p>
        </w:tc>
      </w:tr>
      <w:tr w:rsidR="008577F8" w:rsidRPr="00AA43D1" w14:paraId="776BDCF8"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1475D3" w14:textId="57425D7B" w:rsidR="008577F8" w:rsidRPr="00AA43D1" w:rsidRDefault="005F0486"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F9142B" w14:textId="69AADBE8" w:rsidR="008577F8" w:rsidRPr="00AA43D1" w:rsidRDefault="006D40D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ПМП пострадавшему в походе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877A68" w14:textId="5AC33D01"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6FB7E1" w14:textId="0F083485"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EE133E" w14:textId="48D38E09"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652FED" w14:textId="4D2AB63B" w:rsidR="008577F8"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B65BF1">
              <w:rPr>
                <w:rFonts w:ascii="Times New Roman" w:eastAsia="Times New Roman" w:hAnsi="Times New Roman" w:cs="Times New Roman"/>
                <w:sz w:val="20"/>
                <w:szCs w:val="20"/>
                <w:lang w:eastAsia="ru-RU"/>
              </w:rPr>
              <w:t>.03</w:t>
            </w:r>
            <w:r w:rsidR="00E77BB3">
              <w:rPr>
                <w:rFonts w:ascii="Times New Roman" w:eastAsia="Times New Roman" w:hAnsi="Times New Roman" w:cs="Times New Roman"/>
                <w:sz w:val="20"/>
                <w:szCs w:val="20"/>
                <w:lang w:eastAsia="ru-RU"/>
              </w:rPr>
              <w:t>.2024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EC816C" w14:textId="30527B28"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Изучают основные правила оказания ПМП в походе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2DDC67" w14:textId="0C1C5FB1" w:rsidR="008577F8" w:rsidRPr="00AA43D1" w:rsidRDefault="006D40D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6D6941" w14:textId="77777777" w:rsidR="008577F8" w:rsidRPr="00AA43D1" w:rsidRDefault="008577F8" w:rsidP="00AA43D1">
            <w:pPr>
              <w:spacing w:after="0" w:line="240" w:lineRule="auto"/>
              <w:rPr>
                <w:rFonts w:ascii="Times New Roman" w:eastAsia="Times New Roman" w:hAnsi="Times New Roman" w:cs="Times New Roman"/>
                <w:sz w:val="20"/>
                <w:szCs w:val="20"/>
                <w:lang w:eastAsia="ru-RU"/>
              </w:rPr>
            </w:pPr>
          </w:p>
        </w:tc>
      </w:tr>
      <w:tr w:rsidR="00C50DF8" w:rsidRPr="00AA43D1" w14:paraId="66251C2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9C4B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DB9E68" w14:textId="2A4F9B85" w:rsidR="00C50DF8" w:rsidRPr="00AA43D1" w:rsidRDefault="008577F8"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8C90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3FC5FDA4"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B62C15" w14:textId="74B8B8C6"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5.</w:t>
            </w:r>
            <w:r w:rsidR="008577F8">
              <w:rPr>
                <w:rFonts w:ascii="Times New Roman" w:eastAsia="Times New Roman" w:hAnsi="Times New Roman" w:cs="Times New Roman"/>
                <w:b/>
                <w:bCs/>
                <w:sz w:val="20"/>
                <w:szCs w:val="20"/>
                <w:lang w:eastAsia="ru-RU"/>
              </w:rPr>
              <w:t> Когда человек сам себе враг</w:t>
            </w:r>
            <w:r w:rsidRPr="00AA43D1">
              <w:rPr>
                <w:rFonts w:ascii="Times New Roman" w:eastAsia="Times New Roman" w:hAnsi="Times New Roman" w:cs="Times New Roman"/>
                <w:b/>
                <w:bCs/>
                <w:sz w:val="20"/>
                <w:szCs w:val="20"/>
                <w:lang w:eastAsia="ru-RU"/>
              </w:rPr>
              <w:t>.</w:t>
            </w:r>
          </w:p>
        </w:tc>
      </w:tr>
      <w:tr w:rsidR="00C50DF8" w:rsidRPr="00AA43D1" w14:paraId="68E1D61F"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0588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047758" w14:textId="77777777" w:rsidR="00B65BF1" w:rsidRDefault="00B65BF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Проблемы для здоровья.</w:t>
            </w:r>
          </w:p>
          <w:p w14:paraId="077094ED" w14:textId="642BA3B3" w:rsidR="00C50DF8" w:rsidRPr="00AA43D1" w:rsidRDefault="00B65BF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,создаваемые человеком</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DFAD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5C495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777762" w14:textId="6D8FA503"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0DC3C" w14:textId="02C25D06" w:rsidR="00C50DF8"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27</w:t>
            </w:r>
            <w:r w:rsidR="000B4B09" w:rsidRPr="00AA43D1">
              <w:rPr>
                <w:rFonts w:ascii="LiberationSerif" w:hAnsi="LiberationSerif"/>
                <w:color w:val="000000"/>
                <w:sz w:val="20"/>
                <w:szCs w:val="20"/>
                <w:shd w:val="clear" w:color="auto" w:fill="F7FDF7"/>
              </w:rPr>
              <w:t>.0</w:t>
            </w:r>
            <w:r>
              <w:rPr>
                <w:rFonts w:ascii="LiberationSerif" w:hAnsi="LiberationSerif"/>
                <w:color w:val="000000"/>
                <w:sz w:val="20"/>
                <w:szCs w:val="20"/>
                <w:shd w:val="clear" w:color="auto" w:fill="F7FDF7"/>
              </w:rPr>
              <w:t>3</w:t>
            </w:r>
            <w:r w:rsidR="00E77BB3">
              <w:rPr>
                <w:rFonts w:ascii="LiberationSerif" w:hAnsi="LiberationSerif"/>
                <w:color w:val="000000"/>
                <w:sz w:val="20"/>
                <w:szCs w:val="20"/>
                <w:shd w:val="clear" w:color="auto" w:fill="F7FDF7"/>
              </w:rPr>
              <w:t>.2024</w:t>
            </w:r>
          </w:p>
          <w:p w14:paraId="792BDB71" w14:textId="6CD2706D"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8E6D06" w14:textId="265B5CDB" w:rsidR="00C50DF8" w:rsidRPr="00AA43D1" w:rsidRDefault="00B65BF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проблемы со здоровьем у человека</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9331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2A67EE" w14:textId="02DFBADF" w:rsidR="00F1194A" w:rsidRPr="00AA43D1" w:rsidRDefault="00F1194A" w:rsidP="00AE770E">
            <w:pPr>
              <w:spacing w:after="0" w:line="240" w:lineRule="auto"/>
              <w:rPr>
                <w:rFonts w:ascii="Times New Roman" w:eastAsia="Times New Roman" w:hAnsi="Times New Roman" w:cs="Times New Roman"/>
                <w:sz w:val="20"/>
                <w:szCs w:val="20"/>
                <w:lang w:eastAsia="ru-RU"/>
              </w:rPr>
            </w:pPr>
          </w:p>
        </w:tc>
      </w:tr>
      <w:tr w:rsidR="00C50DF8" w:rsidRPr="00AA43D1" w14:paraId="04C7B65C"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E05A1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D4E11" w14:textId="1A05F89B" w:rsidR="00C50DF8" w:rsidRPr="00AA43D1" w:rsidRDefault="00B65BF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Вред алкоголя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D8CBF9" w14:textId="2BF138E6" w:rsidR="00C50DF8" w:rsidRPr="00AA43D1" w:rsidRDefault="00B65BF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5FB94" w14:textId="4FE5E875"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613ABB" w14:textId="3523FFC1" w:rsidR="00C50DF8" w:rsidRPr="00AA43D1" w:rsidRDefault="008577F8"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D1707F" w14:textId="7C5EF00D" w:rsidR="00B54990"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E77BB3">
              <w:rPr>
                <w:rFonts w:ascii="Times New Roman" w:eastAsia="Times New Roman" w:hAnsi="Times New Roman" w:cs="Times New Roman"/>
                <w:sz w:val="20"/>
                <w:szCs w:val="20"/>
                <w:lang w:eastAsia="ru-RU"/>
              </w:rPr>
              <w:t>.04.2024</w:t>
            </w:r>
          </w:p>
          <w:p w14:paraId="2016C2DF" w14:textId="1991D048" w:rsidR="00B65BF1" w:rsidRPr="00AA43D1" w:rsidRDefault="0015490A"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E77BB3">
              <w:rPr>
                <w:rFonts w:ascii="Times New Roman" w:eastAsia="Times New Roman" w:hAnsi="Times New Roman" w:cs="Times New Roman"/>
                <w:sz w:val="20"/>
                <w:szCs w:val="20"/>
                <w:lang w:eastAsia="ru-RU"/>
              </w:rPr>
              <w:t>.04.2024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3E9B90" w14:textId="6B24E8AC" w:rsidR="00C50DF8" w:rsidRPr="00AA43D1" w:rsidRDefault="00C63E5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Характеризуют вредные последствия алкоголя для человека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E29FC8" w14:textId="58089FC6"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r w:rsidR="00C63E59"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188589" w14:textId="2AC2BC42" w:rsidR="00F1194A" w:rsidRPr="00AA43D1" w:rsidRDefault="00F1194A" w:rsidP="00AE770E">
            <w:pPr>
              <w:spacing w:after="0" w:line="240" w:lineRule="auto"/>
              <w:rPr>
                <w:rFonts w:ascii="Times New Roman" w:eastAsia="Times New Roman" w:hAnsi="Times New Roman" w:cs="Times New Roman"/>
                <w:sz w:val="20"/>
                <w:szCs w:val="20"/>
                <w:lang w:eastAsia="ru-RU"/>
              </w:rPr>
            </w:pPr>
          </w:p>
        </w:tc>
      </w:tr>
      <w:tr w:rsidR="00C50DF8" w:rsidRPr="00AA43D1" w14:paraId="6B6D876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B95E0" w14:textId="22D5B771"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A1A3E4" w14:textId="7CD341BB" w:rsidR="00C50DF8" w:rsidRPr="00AA43D1" w:rsidRDefault="00C63E5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Вред курения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942D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26D46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AE5AA5" w14:textId="322D797F"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D8117C" w14:textId="5F7AC61F" w:rsidR="00C50DF8" w:rsidRPr="00AA43D1" w:rsidRDefault="0015490A" w:rsidP="00C63E59">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17</w:t>
            </w:r>
            <w:r w:rsidR="000B4B09" w:rsidRPr="00AA43D1">
              <w:rPr>
                <w:rFonts w:ascii="LiberationSerif" w:hAnsi="LiberationSerif"/>
                <w:color w:val="000000"/>
                <w:sz w:val="20"/>
                <w:szCs w:val="20"/>
                <w:shd w:val="clear" w:color="auto" w:fill="F7FDF7"/>
              </w:rPr>
              <w:t>.0</w:t>
            </w:r>
            <w:r w:rsidR="00B54990" w:rsidRPr="00AA43D1">
              <w:rPr>
                <w:rFonts w:ascii="LiberationSerif" w:hAnsi="LiberationSerif"/>
                <w:color w:val="000000"/>
                <w:sz w:val="20"/>
                <w:szCs w:val="20"/>
                <w:shd w:val="clear" w:color="auto" w:fill="F7FDF7"/>
              </w:rPr>
              <w:t>4</w:t>
            </w:r>
            <w:r w:rsidR="00E77BB3">
              <w:rPr>
                <w:rFonts w:ascii="LiberationSerif" w:hAnsi="LiberationSerif"/>
                <w:color w:val="000000"/>
                <w:sz w:val="20"/>
                <w:szCs w:val="20"/>
                <w:shd w:val="clear" w:color="auto" w:fill="F7FDF7"/>
              </w:rPr>
              <w:t>.2024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37599" w14:textId="4F95C9A5" w:rsidR="00C50DF8" w:rsidRPr="00AA43D1" w:rsidRDefault="00C63E5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Характеризуют </w:t>
            </w:r>
            <w:r>
              <w:rPr>
                <w:rFonts w:ascii="Times New Roman" w:eastAsia="Times New Roman" w:hAnsi="Times New Roman" w:cs="Times New Roman"/>
                <w:sz w:val="20"/>
                <w:szCs w:val="20"/>
                <w:lang w:eastAsia="ru-RU"/>
              </w:rPr>
              <w:lastRenderedPageBreak/>
              <w:t>вредные последствия курения  для человека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634738" w14:textId="0A7228BA"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br/>
            </w:r>
            <w:r w:rsidR="00C63E59"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02AF9" w14:textId="049968EA" w:rsidR="00F1194A" w:rsidRPr="00AA43D1" w:rsidRDefault="00F1194A" w:rsidP="00AA43D1">
            <w:pPr>
              <w:spacing w:after="0" w:line="240" w:lineRule="auto"/>
              <w:rPr>
                <w:rFonts w:ascii="Times New Roman" w:eastAsia="Times New Roman" w:hAnsi="Times New Roman" w:cs="Times New Roman"/>
                <w:sz w:val="20"/>
                <w:szCs w:val="20"/>
                <w:lang w:eastAsia="ru-RU"/>
              </w:rPr>
            </w:pPr>
          </w:p>
        </w:tc>
      </w:tr>
      <w:tr w:rsidR="008577F8" w:rsidRPr="00AA43D1" w14:paraId="59F604A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BF27E2" w14:textId="439F73EA" w:rsidR="008577F8" w:rsidRPr="00AA43D1" w:rsidRDefault="007579B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69CD95" w14:textId="0737F744" w:rsidR="008577F8" w:rsidRPr="00AA43D1" w:rsidRDefault="00C63E5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Проектная деятельность по теме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00CE14" w14:textId="155AFA0E" w:rsidR="008577F8" w:rsidRPr="00AA43D1" w:rsidRDefault="00C63E5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4</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EC656" w14:textId="1F20A705" w:rsidR="008577F8" w:rsidRPr="00AA43D1" w:rsidRDefault="00C63E5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3B8878" w14:textId="1771847C" w:rsidR="008577F8" w:rsidRPr="00AA43D1" w:rsidRDefault="00C63E5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4</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33C44B" w14:textId="41143356" w:rsidR="008577F8" w:rsidRDefault="008577F8" w:rsidP="00AE770E">
            <w:pPr>
              <w:spacing w:after="0" w:line="240" w:lineRule="auto"/>
              <w:rPr>
                <w:rFonts w:ascii="LiberationSerif" w:hAnsi="LiberationSerif"/>
                <w:color w:val="000000"/>
                <w:sz w:val="20"/>
                <w:szCs w:val="20"/>
                <w:shd w:val="clear" w:color="auto" w:fill="F7FDF7"/>
              </w:rPr>
            </w:pPr>
          </w:p>
          <w:p w14:paraId="365C284F" w14:textId="1AC18328" w:rsidR="00995278"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24.04</w:t>
            </w:r>
            <w:r w:rsidR="00E77BB3">
              <w:rPr>
                <w:rFonts w:ascii="LiberationSerif" w:hAnsi="LiberationSerif"/>
                <w:color w:val="000000"/>
                <w:sz w:val="20"/>
                <w:szCs w:val="20"/>
                <w:shd w:val="clear" w:color="auto" w:fill="F7FDF7"/>
              </w:rPr>
              <w:t>.2024</w:t>
            </w:r>
          </w:p>
          <w:p w14:paraId="2F43374E" w14:textId="0CA07B1D" w:rsidR="00C63E59"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8</w:t>
            </w:r>
            <w:r w:rsidR="00E77BB3">
              <w:rPr>
                <w:rFonts w:ascii="LiberationSerif" w:hAnsi="LiberationSerif"/>
                <w:color w:val="000000"/>
                <w:sz w:val="20"/>
                <w:szCs w:val="20"/>
                <w:shd w:val="clear" w:color="auto" w:fill="F7FDF7"/>
              </w:rPr>
              <w:t>.05.2024</w:t>
            </w:r>
          </w:p>
          <w:p w14:paraId="280B9D80" w14:textId="77777777" w:rsidR="00C63E59"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15</w:t>
            </w:r>
            <w:r w:rsidR="00E77BB3">
              <w:rPr>
                <w:rFonts w:ascii="LiberationSerif" w:hAnsi="LiberationSerif"/>
                <w:color w:val="000000"/>
                <w:sz w:val="20"/>
                <w:szCs w:val="20"/>
                <w:shd w:val="clear" w:color="auto" w:fill="F7FDF7"/>
              </w:rPr>
              <w:t>.05.2024</w:t>
            </w:r>
          </w:p>
          <w:p w14:paraId="55EF120C" w14:textId="60A5F850" w:rsidR="0015490A" w:rsidRPr="00AA43D1" w:rsidRDefault="0015490A"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22.05.2024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9447E0" w14:textId="78F45997" w:rsidR="008577F8" w:rsidRPr="00AA43D1" w:rsidRDefault="00C63E5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Защита проектов по данной тематике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63D56" w14:textId="21459D25" w:rsidR="008577F8" w:rsidRPr="00AA43D1" w:rsidRDefault="00C63E5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Тестирование;</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BBC15E" w14:textId="77777777" w:rsidR="008577F8" w:rsidRPr="00AA43D1" w:rsidRDefault="008577F8" w:rsidP="00AA43D1">
            <w:pPr>
              <w:spacing w:after="0" w:line="240" w:lineRule="auto"/>
              <w:rPr>
                <w:rFonts w:ascii="Times New Roman" w:eastAsia="Times New Roman" w:hAnsi="Times New Roman" w:cs="Times New Roman"/>
                <w:sz w:val="20"/>
                <w:szCs w:val="20"/>
                <w:lang w:eastAsia="ru-RU"/>
              </w:rPr>
            </w:pPr>
          </w:p>
        </w:tc>
      </w:tr>
      <w:tr w:rsidR="00C50DF8" w:rsidRPr="00AA43D1" w14:paraId="7BBF926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F1028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B4CEA" w14:textId="264A6576" w:rsidR="00C50DF8" w:rsidRPr="00AA43D1" w:rsidRDefault="007579B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8</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C26C3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31877872"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BC193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1F376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34</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E4D80" w14:textId="09D0A8BF"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01FE9" w14:textId="57B3FF2A" w:rsidR="00C50DF8" w:rsidRPr="00AA43D1" w:rsidRDefault="003E403E"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8466"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A5039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bl>
    <w:p w14:paraId="352476EB" w14:textId="77777777" w:rsidR="00C50DF8" w:rsidRPr="00AA43D1" w:rsidRDefault="00C50DF8" w:rsidP="00C50DF8">
      <w:pPr>
        <w:rPr>
          <w:sz w:val="20"/>
          <w:szCs w:val="20"/>
        </w:rPr>
      </w:pPr>
    </w:p>
    <w:p w14:paraId="52F2F67A" w14:textId="77777777" w:rsidR="00C50DF8" w:rsidRPr="00AA43D1" w:rsidRDefault="00C50DF8" w:rsidP="00C50DF8">
      <w:pPr>
        <w:rPr>
          <w:sz w:val="20"/>
          <w:szCs w:val="20"/>
        </w:rPr>
      </w:pPr>
      <w:r w:rsidRPr="00AA43D1">
        <w:rPr>
          <w:rFonts w:ascii="Times New Roman" w:eastAsia="Times New Roman" w:hAnsi="Times New Roman" w:cs="Times New Roman"/>
          <w:color w:val="000000"/>
          <w:sz w:val="20"/>
          <w:szCs w:val="20"/>
        </w:rPr>
        <w:t xml:space="preserve"> </w:t>
      </w:r>
    </w:p>
    <w:p w14:paraId="4DE68FBE" w14:textId="77777777" w:rsidR="00C50DF8" w:rsidRPr="00995278" w:rsidRDefault="00C50DF8" w:rsidP="00C50DF8">
      <w:pPr>
        <w:autoSpaceDE w:val="0"/>
        <w:autoSpaceDN w:val="0"/>
        <w:spacing w:after="0" w:line="14" w:lineRule="exact"/>
        <w:rPr>
          <w:rFonts w:ascii="Cambria" w:eastAsia="MS Mincho" w:hAnsi="Cambria" w:cs="Times New Roman"/>
          <w:sz w:val="20"/>
          <w:szCs w:val="20"/>
        </w:rPr>
      </w:pPr>
    </w:p>
    <w:p w14:paraId="21255BAB" w14:textId="77777777" w:rsidR="00C50DF8" w:rsidRPr="00C50DF8" w:rsidRDefault="00C50DF8" w:rsidP="00C50DF8">
      <w:pPr>
        <w:autoSpaceDE w:val="0"/>
        <w:autoSpaceDN w:val="0"/>
        <w:spacing w:after="66" w:line="220" w:lineRule="exact"/>
        <w:rPr>
          <w:rFonts w:ascii="Cambria" w:eastAsia="MS Mincho" w:hAnsi="Cambria" w:cs="Times New Roman"/>
        </w:rPr>
      </w:pPr>
    </w:p>
    <w:p w14:paraId="313A7B53" w14:textId="77777777" w:rsidR="00C50DF8" w:rsidRPr="00C50DF8" w:rsidRDefault="00C50DF8" w:rsidP="00C50DF8">
      <w:r w:rsidRPr="00C50DF8">
        <w:rPr>
          <w:rFonts w:ascii="Times New Roman" w:eastAsia="Times New Roman" w:hAnsi="Times New Roman" w:cs="Times New Roman"/>
          <w:color w:val="000000"/>
          <w:sz w:val="24"/>
        </w:rPr>
        <w:t xml:space="preserve"> </w:t>
      </w:r>
    </w:p>
    <w:p w14:paraId="2B99EE94" w14:textId="77777777" w:rsidR="00C50DF8" w:rsidRPr="00995278" w:rsidRDefault="00C50DF8" w:rsidP="00C50DF8">
      <w:pPr>
        <w:spacing w:after="200" w:line="276" w:lineRule="auto"/>
        <w:rPr>
          <w:rFonts w:ascii="Cambria" w:eastAsia="MS Mincho" w:hAnsi="Cambria" w:cs="Times New Roman"/>
          <w:sz w:val="16"/>
          <w:szCs w:val="16"/>
        </w:rPr>
        <w:sectPr w:rsidR="00C50DF8" w:rsidRPr="00995278">
          <w:pgSz w:w="16840" w:h="11900"/>
          <w:pgMar w:top="284" w:right="640" w:bottom="736" w:left="666" w:header="720" w:footer="720" w:gutter="0"/>
          <w:cols w:space="720" w:equalWidth="0">
            <w:col w:w="15534" w:space="0"/>
          </w:cols>
          <w:docGrid w:linePitch="360"/>
        </w:sectPr>
      </w:pPr>
    </w:p>
    <w:p w14:paraId="4B626BEC" w14:textId="77777777" w:rsidR="00C50DF8" w:rsidRPr="00995278" w:rsidRDefault="00C50DF8" w:rsidP="00C50DF8">
      <w:pPr>
        <w:autoSpaceDE w:val="0"/>
        <w:autoSpaceDN w:val="0"/>
        <w:spacing w:after="66" w:line="220" w:lineRule="exact"/>
        <w:rPr>
          <w:rFonts w:ascii="Cambria" w:eastAsia="MS Mincho" w:hAnsi="Cambria" w:cs="Times New Roman"/>
          <w:sz w:val="16"/>
          <w:szCs w:val="16"/>
        </w:rPr>
      </w:pPr>
    </w:p>
    <w:p w14:paraId="19D31381" w14:textId="77777777" w:rsidR="00C50DF8" w:rsidRPr="00AA43D1" w:rsidRDefault="00C50DF8" w:rsidP="00C50DF8">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b/>
          <w:color w:val="000000"/>
          <w:w w:val="98"/>
          <w:sz w:val="20"/>
          <w:szCs w:val="20"/>
        </w:rPr>
        <w:t>ПОУРОЧНОЕ ПЛАНИРОВАНИЕ</w:t>
      </w:r>
    </w:p>
    <w:tbl>
      <w:tblPr>
        <w:tblStyle w:val="afb"/>
        <w:tblW w:w="0" w:type="auto"/>
        <w:tblLayout w:type="fixed"/>
        <w:tblLook w:val="04A0" w:firstRow="1" w:lastRow="0" w:firstColumn="1" w:lastColumn="0" w:noHBand="0" w:noVBand="1"/>
      </w:tblPr>
      <w:tblGrid>
        <w:gridCol w:w="562"/>
        <w:gridCol w:w="2977"/>
        <w:gridCol w:w="851"/>
        <w:gridCol w:w="1275"/>
        <w:gridCol w:w="1843"/>
        <w:gridCol w:w="1276"/>
        <w:gridCol w:w="1886"/>
      </w:tblGrid>
      <w:tr w:rsidR="00B65CD3" w:rsidRPr="00AA43D1" w14:paraId="5D8BB2A1" w14:textId="77777777" w:rsidTr="00B65CD3">
        <w:tc>
          <w:tcPr>
            <w:tcW w:w="562" w:type="dxa"/>
            <w:vMerge w:val="restart"/>
          </w:tcPr>
          <w:p w14:paraId="519FFC60"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w:t>
            </w:r>
          </w:p>
        </w:tc>
        <w:tc>
          <w:tcPr>
            <w:tcW w:w="2977" w:type="dxa"/>
            <w:vMerge w:val="restart"/>
          </w:tcPr>
          <w:p w14:paraId="01A1D7C7"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Тема  урока</w:t>
            </w:r>
          </w:p>
        </w:tc>
        <w:tc>
          <w:tcPr>
            <w:tcW w:w="3969" w:type="dxa"/>
            <w:gridSpan w:val="3"/>
          </w:tcPr>
          <w:p w14:paraId="38DFAC29"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Количество  часов</w:t>
            </w:r>
          </w:p>
        </w:tc>
        <w:tc>
          <w:tcPr>
            <w:tcW w:w="1276" w:type="dxa"/>
            <w:vMerge w:val="restart"/>
          </w:tcPr>
          <w:p w14:paraId="77DC6394"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Дата  изучения</w:t>
            </w:r>
          </w:p>
        </w:tc>
        <w:tc>
          <w:tcPr>
            <w:tcW w:w="1886" w:type="dxa"/>
            <w:vMerge w:val="restart"/>
          </w:tcPr>
          <w:p w14:paraId="5CE52365"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b/>
                <w:color w:val="000000"/>
                <w:w w:val="98"/>
                <w:sz w:val="20"/>
                <w:szCs w:val="20"/>
              </w:rPr>
              <w:t xml:space="preserve">Виды, формы </w:t>
            </w:r>
            <w:r w:rsidRPr="00AA43D1">
              <w:rPr>
                <w:rFonts w:ascii="Cambria" w:hAnsi="Cambria" w:cs="Times New Roman"/>
                <w:sz w:val="20"/>
                <w:szCs w:val="20"/>
              </w:rPr>
              <w:br/>
            </w:r>
            <w:r w:rsidRPr="00AA43D1">
              <w:rPr>
                <w:rFonts w:ascii="Times New Roman" w:eastAsia="Times New Roman" w:hAnsi="Times New Roman" w:cs="Times New Roman"/>
                <w:b/>
                <w:color w:val="000000"/>
                <w:w w:val="98"/>
                <w:sz w:val="20"/>
                <w:szCs w:val="20"/>
              </w:rPr>
              <w:t>контроля</w:t>
            </w:r>
          </w:p>
        </w:tc>
      </w:tr>
      <w:tr w:rsidR="00B65CD3" w:rsidRPr="00AA43D1" w14:paraId="639AF795" w14:textId="77777777" w:rsidTr="00B65CD3">
        <w:tc>
          <w:tcPr>
            <w:tcW w:w="562" w:type="dxa"/>
            <w:vMerge/>
          </w:tcPr>
          <w:p w14:paraId="5350BBA1"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2977" w:type="dxa"/>
            <w:vMerge/>
          </w:tcPr>
          <w:p w14:paraId="5B3AF3F7"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851" w:type="dxa"/>
          </w:tcPr>
          <w:p w14:paraId="7FAE3AD2"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Всего</w:t>
            </w:r>
          </w:p>
        </w:tc>
        <w:tc>
          <w:tcPr>
            <w:tcW w:w="1275" w:type="dxa"/>
          </w:tcPr>
          <w:p w14:paraId="5A13804D"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Контрольные  работы</w:t>
            </w:r>
          </w:p>
        </w:tc>
        <w:tc>
          <w:tcPr>
            <w:tcW w:w="1843" w:type="dxa"/>
          </w:tcPr>
          <w:p w14:paraId="392DE71C"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 xml:space="preserve">Практические  работы  </w:t>
            </w:r>
          </w:p>
        </w:tc>
        <w:tc>
          <w:tcPr>
            <w:tcW w:w="1276" w:type="dxa"/>
            <w:vMerge/>
          </w:tcPr>
          <w:p w14:paraId="3107EE8C"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1886" w:type="dxa"/>
            <w:vMerge/>
          </w:tcPr>
          <w:p w14:paraId="18572E61" w14:textId="77777777" w:rsidR="00AE770E" w:rsidRPr="00AA43D1" w:rsidRDefault="00AE770E" w:rsidP="00AE770E">
            <w:pPr>
              <w:autoSpaceDE w:val="0"/>
              <w:autoSpaceDN w:val="0"/>
              <w:spacing w:after="316" w:line="230" w:lineRule="auto"/>
              <w:rPr>
                <w:rFonts w:ascii="Times New Roman" w:eastAsia="Times New Roman" w:hAnsi="Times New Roman" w:cs="Times New Roman"/>
                <w:b/>
                <w:color w:val="000000"/>
                <w:w w:val="98"/>
                <w:sz w:val="20"/>
                <w:szCs w:val="20"/>
              </w:rPr>
            </w:pPr>
          </w:p>
        </w:tc>
      </w:tr>
      <w:tr w:rsidR="00B65CD3" w:rsidRPr="00AA43D1" w14:paraId="097D2A74" w14:textId="77777777" w:rsidTr="00B65CD3">
        <w:tc>
          <w:tcPr>
            <w:tcW w:w="562" w:type="dxa"/>
          </w:tcPr>
          <w:p w14:paraId="4B18FFBF"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2977" w:type="dxa"/>
          </w:tcPr>
          <w:p w14:paraId="19181C74" w14:textId="0393C755" w:rsidR="00AE770E" w:rsidRPr="00AA43D1" w:rsidRDefault="007579B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Введение</w:t>
            </w:r>
          </w:p>
        </w:tc>
        <w:tc>
          <w:tcPr>
            <w:tcW w:w="851" w:type="dxa"/>
          </w:tcPr>
          <w:p w14:paraId="4D084E5B"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2B2C616"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F660958" w14:textId="06F97DD1" w:rsidR="00AE770E" w:rsidRPr="00AA43D1" w:rsidRDefault="00C63E59"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8813627" w14:textId="4FB8AD5E" w:rsidR="00AE770E" w:rsidRPr="00AA43D1" w:rsidRDefault="008C4B41"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06</w:t>
            </w:r>
            <w:r w:rsidR="00E77BB3">
              <w:rPr>
                <w:rFonts w:ascii="Times New Roman" w:eastAsia="Times New Roman" w:hAnsi="Times New Roman" w:cs="Times New Roman"/>
                <w:color w:val="000000"/>
                <w:w w:val="98"/>
                <w:sz w:val="20"/>
                <w:szCs w:val="20"/>
                <w:lang w:val="ru-RU"/>
              </w:rPr>
              <w:t>.09.2023</w:t>
            </w:r>
          </w:p>
        </w:tc>
        <w:tc>
          <w:tcPr>
            <w:tcW w:w="1886" w:type="dxa"/>
          </w:tcPr>
          <w:p w14:paraId="1007776C" w14:textId="77777777" w:rsidR="00AE770E" w:rsidRPr="00AA43D1" w:rsidRDefault="002A2359"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060EEDCC" w14:textId="77777777" w:rsidTr="00B65CD3">
        <w:tc>
          <w:tcPr>
            <w:tcW w:w="562" w:type="dxa"/>
          </w:tcPr>
          <w:p w14:paraId="21D24ACE"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w:t>
            </w:r>
          </w:p>
        </w:tc>
        <w:tc>
          <w:tcPr>
            <w:tcW w:w="2977" w:type="dxa"/>
          </w:tcPr>
          <w:p w14:paraId="1B8C9030" w14:textId="1123C924" w:rsidR="00AE770E" w:rsidRPr="00AA43D1" w:rsidRDefault="005F5830"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Подготовка к прогулке</w:t>
            </w:r>
          </w:p>
        </w:tc>
        <w:tc>
          <w:tcPr>
            <w:tcW w:w="851" w:type="dxa"/>
          </w:tcPr>
          <w:p w14:paraId="7A84429F"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EFCCF03"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39E8CAC" w14:textId="32351A60" w:rsidR="00AE770E" w:rsidRPr="00AA43D1" w:rsidRDefault="00C63E59"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4874925" w14:textId="7919C1F4" w:rsidR="00AE770E" w:rsidRPr="00AA43D1" w:rsidRDefault="008C4B41"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13</w:t>
            </w:r>
            <w:r w:rsidR="00E77BB3">
              <w:rPr>
                <w:rFonts w:ascii="Times New Roman" w:eastAsia="Times New Roman" w:hAnsi="Times New Roman" w:cs="Times New Roman"/>
                <w:color w:val="000000"/>
                <w:w w:val="98"/>
                <w:sz w:val="20"/>
                <w:szCs w:val="20"/>
                <w:lang w:val="ru-RU"/>
              </w:rPr>
              <w:t>.09.2023</w:t>
            </w:r>
          </w:p>
        </w:tc>
        <w:tc>
          <w:tcPr>
            <w:tcW w:w="1886" w:type="dxa"/>
          </w:tcPr>
          <w:p w14:paraId="050E0628" w14:textId="0ABCBA94" w:rsidR="00AE770E" w:rsidRPr="00AA43D1" w:rsidRDefault="005F5830"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B65CD3" w:rsidRPr="00AA43D1" w14:paraId="26209792" w14:textId="77777777" w:rsidTr="00B65CD3">
        <w:tc>
          <w:tcPr>
            <w:tcW w:w="562" w:type="dxa"/>
          </w:tcPr>
          <w:p w14:paraId="05C5669B"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w:t>
            </w:r>
          </w:p>
        </w:tc>
        <w:tc>
          <w:tcPr>
            <w:tcW w:w="2977" w:type="dxa"/>
          </w:tcPr>
          <w:p w14:paraId="00FE0455" w14:textId="5CB66F17" w:rsidR="00AE770E" w:rsidRPr="00AA43D1" w:rsidRDefault="005F5830"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На игровой площадке</w:t>
            </w:r>
          </w:p>
        </w:tc>
        <w:tc>
          <w:tcPr>
            <w:tcW w:w="851" w:type="dxa"/>
          </w:tcPr>
          <w:p w14:paraId="2BF8D0F3"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374CA3B"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27EF125"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AF5E102" w14:textId="4BD6B125" w:rsidR="00AE770E" w:rsidRPr="00AA43D1" w:rsidRDefault="008C4B41"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20</w:t>
            </w:r>
            <w:r w:rsidR="00E77BB3">
              <w:rPr>
                <w:rFonts w:ascii="Times New Roman" w:eastAsia="Times New Roman" w:hAnsi="Times New Roman" w:cs="Times New Roman"/>
                <w:bCs/>
                <w:color w:val="000000"/>
                <w:w w:val="98"/>
                <w:sz w:val="20"/>
                <w:szCs w:val="20"/>
                <w:lang w:val="ru-RU"/>
              </w:rPr>
              <w:t>.09.2023</w:t>
            </w:r>
          </w:p>
        </w:tc>
        <w:tc>
          <w:tcPr>
            <w:tcW w:w="1886" w:type="dxa"/>
          </w:tcPr>
          <w:p w14:paraId="55C5F3A3"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B65CD3" w:rsidRPr="00AA43D1" w14:paraId="0B53EB8F" w14:textId="77777777" w:rsidTr="00B65CD3">
        <w:tc>
          <w:tcPr>
            <w:tcW w:w="562" w:type="dxa"/>
          </w:tcPr>
          <w:p w14:paraId="4B639055"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4</w:t>
            </w:r>
          </w:p>
        </w:tc>
        <w:tc>
          <w:tcPr>
            <w:tcW w:w="2977" w:type="dxa"/>
          </w:tcPr>
          <w:p w14:paraId="45A4F3FB" w14:textId="2D1CA8E6" w:rsidR="00AE770E" w:rsidRPr="00AA43D1" w:rsidRDefault="00CB39CC" w:rsidP="00AE770E">
            <w:pPr>
              <w:autoSpaceDE w:val="0"/>
              <w:autoSpaceDN w:val="0"/>
              <w:spacing w:after="316" w:line="23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На игровой площадке</w:t>
            </w:r>
          </w:p>
        </w:tc>
        <w:tc>
          <w:tcPr>
            <w:tcW w:w="851" w:type="dxa"/>
          </w:tcPr>
          <w:p w14:paraId="6430BB9F"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C9AC1FE"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810F116" w14:textId="6A7BC4A6" w:rsidR="00AE770E" w:rsidRPr="00AA43D1"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CFD9B3A" w14:textId="1028F1C3"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27</w:t>
            </w:r>
            <w:r w:rsidR="00E77BB3">
              <w:rPr>
                <w:rFonts w:ascii="Times New Roman" w:eastAsia="Times New Roman" w:hAnsi="Times New Roman" w:cs="Times New Roman"/>
                <w:bCs/>
                <w:color w:val="000000"/>
                <w:w w:val="98"/>
                <w:sz w:val="20"/>
                <w:szCs w:val="20"/>
                <w:lang w:val="ru-RU"/>
              </w:rPr>
              <w:t>.09.2023</w:t>
            </w:r>
          </w:p>
        </w:tc>
        <w:tc>
          <w:tcPr>
            <w:tcW w:w="1886" w:type="dxa"/>
          </w:tcPr>
          <w:p w14:paraId="0838EFCB" w14:textId="10F660B3" w:rsidR="00AE770E" w:rsidRPr="00AA43D1" w:rsidRDefault="003E403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B65CD3" w:rsidRPr="00AA43D1" w14:paraId="06BB4E58" w14:textId="77777777" w:rsidTr="00B65CD3">
        <w:tc>
          <w:tcPr>
            <w:tcW w:w="562" w:type="dxa"/>
          </w:tcPr>
          <w:p w14:paraId="2D8071E4"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5</w:t>
            </w:r>
          </w:p>
        </w:tc>
        <w:tc>
          <w:tcPr>
            <w:tcW w:w="2977" w:type="dxa"/>
          </w:tcPr>
          <w:p w14:paraId="339E005C" w14:textId="2934073F" w:rsidR="00AE770E" w:rsidRPr="00AA43D1" w:rsidRDefault="00CB39CC"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Учимся оказывать помощь</w:t>
            </w:r>
          </w:p>
        </w:tc>
        <w:tc>
          <w:tcPr>
            <w:tcW w:w="851" w:type="dxa"/>
          </w:tcPr>
          <w:p w14:paraId="4F809CAB"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4071E65"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025CD19"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53A3210" w14:textId="5EC84D8D" w:rsidR="00AE770E" w:rsidRPr="00AA43D1" w:rsidRDefault="008C4B41"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4.10</w:t>
            </w:r>
            <w:r w:rsidR="00E77BB3">
              <w:rPr>
                <w:rFonts w:ascii="Times New Roman" w:eastAsia="Times New Roman" w:hAnsi="Times New Roman" w:cs="Times New Roman"/>
                <w:bCs/>
                <w:color w:val="000000"/>
                <w:w w:val="98"/>
                <w:sz w:val="20"/>
                <w:szCs w:val="20"/>
                <w:lang w:val="ru-RU"/>
              </w:rPr>
              <w:t>.2023</w:t>
            </w:r>
          </w:p>
        </w:tc>
        <w:tc>
          <w:tcPr>
            <w:tcW w:w="1886" w:type="dxa"/>
          </w:tcPr>
          <w:p w14:paraId="549F84ED" w14:textId="121A3A8E" w:rsidR="00AE770E" w:rsidRPr="00AA43D1" w:rsidRDefault="003E403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8C4B41">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B65CD3" w:rsidRPr="00AA43D1" w14:paraId="23937029" w14:textId="77777777" w:rsidTr="00B65CD3">
        <w:tc>
          <w:tcPr>
            <w:tcW w:w="562" w:type="dxa"/>
          </w:tcPr>
          <w:p w14:paraId="5AB93C11"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6</w:t>
            </w:r>
          </w:p>
        </w:tc>
        <w:tc>
          <w:tcPr>
            <w:tcW w:w="2977" w:type="dxa"/>
          </w:tcPr>
          <w:p w14:paraId="0F423790" w14:textId="4C06C7CA" w:rsidR="00AE770E" w:rsidRPr="00AA43D1" w:rsidRDefault="00CB39CC"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Встреча с животными</w:t>
            </w:r>
          </w:p>
        </w:tc>
        <w:tc>
          <w:tcPr>
            <w:tcW w:w="851" w:type="dxa"/>
          </w:tcPr>
          <w:p w14:paraId="7A5A4B8D"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51161EC"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6E684C2" w14:textId="0B99BE41" w:rsidR="00AE770E" w:rsidRPr="00AA43D1"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47FE137" w14:textId="449DEF41"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11</w:t>
            </w:r>
            <w:r w:rsidR="00E77BB3">
              <w:rPr>
                <w:rFonts w:ascii="Times New Roman" w:eastAsia="Times New Roman" w:hAnsi="Times New Roman" w:cs="Times New Roman"/>
                <w:bCs/>
                <w:color w:val="000000"/>
                <w:w w:val="98"/>
                <w:sz w:val="20"/>
                <w:szCs w:val="20"/>
                <w:lang w:val="ru-RU"/>
              </w:rPr>
              <w:t>.10.2023</w:t>
            </w:r>
          </w:p>
        </w:tc>
        <w:tc>
          <w:tcPr>
            <w:tcW w:w="1886" w:type="dxa"/>
          </w:tcPr>
          <w:p w14:paraId="78EFD38B" w14:textId="0BD8C4EF" w:rsidR="00AE770E" w:rsidRPr="00AA43D1" w:rsidRDefault="003E403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8C4B41">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B65CD3" w:rsidRPr="00AA43D1" w14:paraId="0F93080F" w14:textId="77777777" w:rsidTr="00B65CD3">
        <w:tc>
          <w:tcPr>
            <w:tcW w:w="562" w:type="dxa"/>
          </w:tcPr>
          <w:p w14:paraId="6A42A7B0"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7</w:t>
            </w:r>
          </w:p>
        </w:tc>
        <w:tc>
          <w:tcPr>
            <w:tcW w:w="2977" w:type="dxa"/>
          </w:tcPr>
          <w:p w14:paraId="1A280021" w14:textId="0AC118A6" w:rsidR="00AE770E" w:rsidRPr="00AA43D1" w:rsidRDefault="00CB39CC"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ПДД-основной закон на дорогах</w:t>
            </w:r>
          </w:p>
        </w:tc>
        <w:tc>
          <w:tcPr>
            <w:tcW w:w="851" w:type="dxa"/>
          </w:tcPr>
          <w:p w14:paraId="0B99A8C4"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0EC1237"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B838580" w14:textId="73812EA1" w:rsidR="00AE770E" w:rsidRPr="00AA43D1"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1FA537D9" w14:textId="65F0B81B"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18</w:t>
            </w:r>
            <w:r w:rsidR="00E77BB3">
              <w:rPr>
                <w:rFonts w:ascii="Times New Roman" w:eastAsia="Times New Roman" w:hAnsi="Times New Roman" w:cs="Times New Roman"/>
                <w:bCs/>
                <w:color w:val="000000"/>
                <w:w w:val="98"/>
                <w:sz w:val="20"/>
                <w:szCs w:val="20"/>
                <w:lang w:val="ru-RU"/>
              </w:rPr>
              <w:t>.10.2023</w:t>
            </w:r>
          </w:p>
        </w:tc>
        <w:tc>
          <w:tcPr>
            <w:tcW w:w="1886" w:type="dxa"/>
          </w:tcPr>
          <w:p w14:paraId="205C4A17"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5F5830">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B65CD3" w:rsidRPr="00AA43D1" w14:paraId="0A213C14" w14:textId="77777777" w:rsidTr="00B65CD3">
        <w:tc>
          <w:tcPr>
            <w:tcW w:w="562" w:type="dxa"/>
          </w:tcPr>
          <w:p w14:paraId="16A8E7AA"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8</w:t>
            </w:r>
          </w:p>
        </w:tc>
        <w:tc>
          <w:tcPr>
            <w:tcW w:w="2977" w:type="dxa"/>
          </w:tcPr>
          <w:p w14:paraId="68CC31C8" w14:textId="3DE6BF63" w:rsidR="00AE770E" w:rsidRPr="00AA43D1" w:rsidRDefault="00CB39CC" w:rsidP="00AE770E">
            <w:pPr>
              <w:autoSpaceDE w:val="0"/>
              <w:autoSpaceDN w:val="0"/>
              <w:spacing w:after="316" w:line="23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Езда на велосипедах</w:t>
            </w:r>
          </w:p>
        </w:tc>
        <w:tc>
          <w:tcPr>
            <w:tcW w:w="851" w:type="dxa"/>
          </w:tcPr>
          <w:p w14:paraId="7C9EBB5D"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86ECB2"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3336A12" w14:textId="081826DB" w:rsidR="00AE770E" w:rsidRPr="00AA43D1"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6678DC53" w14:textId="57ADC6D3" w:rsidR="00AE770E" w:rsidRPr="00AA43D1" w:rsidRDefault="008C4B41"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25</w:t>
            </w:r>
            <w:r w:rsidR="00995278">
              <w:rPr>
                <w:rFonts w:ascii="Times New Roman" w:eastAsia="Times New Roman" w:hAnsi="Times New Roman" w:cs="Times New Roman"/>
                <w:bCs/>
                <w:color w:val="000000"/>
                <w:w w:val="98"/>
                <w:sz w:val="20"/>
                <w:szCs w:val="20"/>
                <w:lang w:val="ru-RU"/>
              </w:rPr>
              <w:t>.10</w:t>
            </w:r>
            <w:r w:rsidR="00E77BB3">
              <w:rPr>
                <w:rFonts w:ascii="Times New Roman" w:eastAsia="Times New Roman" w:hAnsi="Times New Roman" w:cs="Times New Roman"/>
                <w:bCs/>
                <w:color w:val="000000"/>
                <w:w w:val="98"/>
                <w:sz w:val="20"/>
                <w:szCs w:val="20"/>
                <w:lang w:val="ru-RU"/>
              </w:rPr>
              <w:t>.2023</w:t>
            </w:r>
          </w:p>
        </w:tc>
        <w:tc>
          <w:tcPr>
            <w:tcW w:w="1886" w:type="dxa"/>
          </w:tcPr>
          <w:p w14:paraId="45A9474D" w14:textId="77777777" w:rsidR="00AE770E" w:rsidRPr="00AA43D1" w:rsidRDefault="008F2C07"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5F5830">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B65CD3" w:rsidRPr="00AA43D1" w14:paraId="1AF39774" w14:textId="77777777" w:rsidTr="00B65CD3">
        <w:tc>
          <w:tcPr>
            <w:tcW w:w="562" w:type="dxa"/>
          </w:tcPr>
          <w:p w14:paraId="380A7C58"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9</w:t>
            </w:r>
          </w:p>
        </w:tc>
        <w:tc>
          <w:tcPr>
            <w:tcW w:w="2977" w:type="dxa"/>
          </w:tcPr>
          <w:p w14:paraId="055114D6" w14:textId="21974600" w:rsidR="00AE770E" w:rsidRPr="00AA43D1" w:rsidRDefault="00CB39CC"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Требования ,предъявляемые к велосипедам</w:t>
            </w:r>
          </w:p>
        </w:tc>
        <w:tc>
          <w:tcPr>
            <w:tcW w:w="851" w:type="dxa"/>
          </w:tcPr>
          <w:p w14:paraId="1299198E"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6761ED3"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C894E02" w14:textId="5B9052E1" w:rsidR="00AE770E" w:rsidRPr="00AA43D1" w:rsidRDefault="003E403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A8275E6" w14:textId="558ECE86"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8.11</w:t>
            </w:r>
            <w:r w:rsidR="00E77BB3">
              <w:rPr>
                <w:rFonts w:ascii="Times New Roman" w:eastAsia="Times New Roman" w:hAnsi="Times New Roman" w:cs="Times New Roman"/>
                <w:bCs/>
                <w:color w:val="000000"/>
                <w:w w:val="98"/>
                <w:sz w:val="20"/>
                <w:szCs w:val="20"/>
                <w:lang w:val="ru-RU"/>
              </w:rPr>
              <w:t>.2023</w:t>
            </w:r>
          </w:p>
        </w:tc>
        <w:tc>
          <w:tcPr>
            <w:tcW w:w="1886" w:type="dxa"/>
          </w:tcPr>
          <w:p w14:paraId="09F1C3DC" w14:textId="47E41377" w:rsidR="00AE770E" w:rsidRPr="00AA43D1" w:rsidRDefault="003E403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5F5830">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B65CD3" w:rsidRPr="00AA43D1" w14:paraId="32EA7DA8" w14:textId="77777777" w:rsidTr="00B65CD3">
        <w:tc>
          <w:tcPr>
            <w:tcW w:w="562" w:type="dxa"/>
          </w:tcPr>
          <w:p w14:paraId="0E061064"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10</w:t>
            </w:r>
          </w:p>
        </w:tc>
        <w:tc>
          <w:tcPr>
            <w:tcW w:w="2977" w:type="dxa"/>
          </w:tcPr>
          <w:p w14:paraId="19AF783D" w14:textId="1B0AF69E" w:rsidR="00241374" w:rsidRPr="00E53856"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Движения на велосипедах</w:t>
            </w:r>
          </w:p>
        </w:tc>
        <w:tc>
          <w:tcPr>
            <w:tcW w:w="851" w:type="dxa"/>
          </w:tcPr>
          <w:p w14:paraId="7BA48091"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E534A8"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4220625" w14:textId="5FC5DEE4"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8528FAF" w14:textId="3E92767A"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15</w:t>
            </w:r>
            <w:r w:rsidR="00E77BB3">
              <w:rPr>
                <w:rFonts w:ascii="Times New Roman" w:eastAsia="Times New Roman" w:hAnsi="Times New Roman" w:cs="Times New Roman"/>
                <w:bCs/>
                <w:color w:val="000000"/>
                <w:w w:val="98"/>
                <w:sz w:val="20"/>
                <w:szCs w:val="20"/>
                <w:lang w:val="ru-RU"/>
              </w:rPr>
              <w:t>.11.2023</w:t>
            </w:r>
          </w:p>
        </w:tc>
        <w:tc>
          <w:tcPr>
            <w:tcW w:w="1886" w:type="dxa"/>
          </w:tcPr>
          <w:p w14:paraId="225F090A" w14:textId="77777777" w:rsidR="00AE770E" w:rsidRPr="00AA43D1"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06B009D1" w14:textId="77777777" w:rsidTr="00B65CD3">
        <w:tc>
          <w:tcPr>
            <w:tcW w:w="562" w:type="dxa"/>
          </w:tcPr>
          <w:p w14:paraId="68E35245"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11</w:t>
            </w:r>
          </w:p>
        </w:tc>
        <w:tc>
          <w:tcPr>
            <w:tcW w:w="2977" w:type="dxa"/>
          </w:tcPr>
          <w:p w14:paraId="73D822C4" w14:textId="680D3D59" w:rsidR="00AE770E" w:rsidRPr="00E53856"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Номерные и опознавательные знаки</w:t>
            </w:r>
          </w:p>
        </w:tc>
        <w:tc>
          <w:tcPr>
            <w:tcW w:w="851" w:type="dxa"/>
          </w:tcPr>
          <w:p w14:paraId="45BAA327"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411E304"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5D3ECDBE" w14:textId="67950049" w:rsidR="00AE770E" w:rsidRPr="00AA43D1" w:rsidRDefault="00E5385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D67E231" w14:textId="6F6EA268"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22</w:t>
            </w:r>
            <w:r w:rsidR="00E77BB3">
              <w:rPr>
                <w:rFonts w:ascii="Times New Roman" w:eastAsia="Times New Roman" w:hAnsi="Times New Roman" w:cs="Times New Roman"/>
                <w:bCs/>
                <w:color w:val="000000"/>
                <w:w w:val="98"/>
                <w:sz w:val="20"/>
                <w:szCs w:val="20"/>
                <w:lang w:val="ru-RU"/>
              </w:rPr>
              <w:t>.11.2023</w:t>
            </w:r>
          </w:p>
        </w:tc>
        <w:tc>
          <w:tcPr>
            <w:tcW w:w="1886" w:type="dxa"/>
          </w:tcPr>
          <w:p w14:paraId="255D486B" w14:textId="77777777" w:rsidR="00AE770E" w:rsidRPr="00AA43D1"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4AB92B2E" w14:textId="77777777" w:rsidTr="00B65CD3">
        <w:tc>
          <w:tcPr>
            <w:tcW w:w="562" w:type="dxa"/>
          </w:tcPr>
          <w:p w14:paraId="2A753B58"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12</w:t>
            </w:r>
          </w:p>
        </w:tc>
        <w:tc>
          <w:tcPr>
            <w:tcW w:w="2977" w:type="dxa"/>
          </w:tcPr>
          <w:p w14:paraId="6E725D15" w14:textId="0BCEE27E" w:rsidR="00AE770E" w:rsidRPr="00E53856"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Остановочный путь транспорта</w:t>
            </w:r>
          </w:p>
        </w:tc>
        <w:tc>
          <w:tcPr>
            <w:tcW w:w="851" w:type="dxa"/>
          </w:tcPr>
          <w:p w14:paraId="3469DEB9"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C922EDB" w14:textId="5F872E9E"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F1C649E"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2F4CF22B" w14:textId="055B52FC" w:rsidR="00AE770E" w:rsidRPr="00AA43D1" w:rsidRDefault="008C4B41"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29</w:t>
            </w:r>
            <w:r w:rsidR="00E77BB3">
              <w:rPr>
                <w:rFonts w:ascii="Times New Roman" w:eastAsia="Times New Roman" w:hAnsi="Times New Roman" w:cs="Times New Roman"/>
                <w:bCs/>
                <w:color w:val="000000"/>
                <w:w w:val="98"/>
                <w:sz w:val="20"/>
                <w:szCs w:val="20"/>
                <w:lang w:val="ru-RU"/>
              </w:rPr>
              <w:t>.11.2023</w:t>
            </w:r>
          </w:p>
        </w:tc>
        <w:tc>
          <w:tcPr>
            <w:tcW w:w="1886" w:type="dxa"/>
          </w:tcPr>
          <w:p w14:paraId="35F31D56" w14:textId="77777777" w:rsidR="00AE770E" w:rsidRPr="00AA43D1" w:rsidRDefault="001E3E74" w:rsidP="00AE770E">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B65CD3" w:rsidRPr="00AA43D1" w14:paraId="7DB84E35" w14:textId="77777777" w:rsidTr="00B65CD3">
        <w:tc>
          <w:tcPr>
            <w:tcW w:w="562" w:type="dxa"/>
          </w:tcPr>
          <w:p w14:paraId="3CBA73BB" w14:textId="77777777" w:rsidR="00AE770E" w:rsidRPr="00AA43D1" w:rsidRDefault="00AE770E"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13</w:t>
            </w:r>
          </w:p>
        </w:tc>
        <w:tc>
          <w:tcPr>
            <w:tcW w:w="2977" w:type="dxa"/>
          </w:tcPr>
          <w:p w14:paraId="57F6959D" w14:textId="1AD3BAB7" w:rsidR="00AE770E" w:rsidRPr="00AA43D1" w:rsidRDefault="00CB39CC"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Проезд перекрестков</w:t>
            </w:r>
          </w:p>
        </w:tc>
        <w:tc>
          <w:tcPr>
            <w:tcW w:w="851" w:type="dxa"/>
          </w:tcPr>
          <w:p w14:paraId="29D68938" w14:textId="77777777" w:rsidR="00AE770E" w:rsidRPr="00AA43D1" w:rsidRDefault="008F2C07"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65AF360" w14:textId="77777777" w:rsidR="00AE770E" w:rsidRPr="00AA43D1" w:rsidRDefault="001E3E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A376F0A" w14:textId="0777B10E" w:rsidR="00AE770E" w:rsidRPr="00AA43D1" w:rsidRDefault="00241374"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BAB78DA" w14:textId="4ABA18CA" w:rsidR="00AE770E" w:rsidRPr="00AA43D1" w:rsidRDefault="008C4B41"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6</w:t>
            </w:r>
            <w:r w:rsidR="00E77BB3">
              <w:rPr>
                <w:rFonts w:ascii="Times New Roman" w:eastAsia="Times New Roman" w:hAnsi="Times New Roman" w:cs="Times New Roman"/>
                <w:bCs/>
                <w:color w:val="000000"/>
                <w:w w:val="98"/>
                <w:sz w:val="20"/>
                <w:szCs w:val="20"/>
                <w:lang w:val="ru-RU"/>
              </w:rPr>
              <w:t>.12.2023</w:t>
            </w:r>
          </w:p>
        </w:tc>
        <w:tc>
          <w:tcPr>
            <w:tcW w:w="1886" w:type="dxa"/>
          </w:tcPr>
          <w:p w14:paraId="4C47E8BC" w14:textId="40DA1D0A" w:rsidR="00AE770E" w:rsidRPr="00241374" w:rsidRDefault="003E403E"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3302F4" w:rsidRPr="00AA43D1" w14:paraId="7B7E1663" w14:textId="77777777" w:rsidTr="00B65CD3">
        <w:tc>
          <w:tcPr>
            <w:tcW w:w="562" w:type="dxa"/>
          </w:tcPr>
          <w:p w14:paraId="229D4642"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14</w:t>
            </w:r>
          </w:p>
        </w:tc>
        <w:tc>
          <w:tcPr>
            <w:tcW w:w="2977" w:type="dxa"/>
          </w:tcPr>
          <w:p w14:paraId="069D2753" w14:textId="30C9D968" w:rsidR="003302F4" w:rsidRPr="00AA43D1" w:rsidRDefault="00CB39CC"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Знаки приоритета</w:t>
            </w:r>
          </w:p>
        </w:tc>
        <w:tc>
          <w:tcPr>
            <w:tcW w:w="851" w:type="dxa"/>
          </w:tcPr>
          <w:p w14:paraId="55FA4A5B"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E036F87" w14:textId="6B37FD92"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4DA9284" w14:textId="6489FD20" w:rsidR="003302F4" w:rsidRPr="00AA43D1" w:rsidRDefault="00CB39CC"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033B130" w14:textId="56542CB7" w:rsidR="003302F4" w:rsidRPr="00241374"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13</w:t>
            </w:r>
            <w:r w:rsidR="003302F4" w:rsidRPr="00AA43D1">
              <w:rPr>
                <w:rFonts w:ascii="Times New Roman" w:eastAsia="Times New Roman" w:hAnsi="Times New Roman" w:cs="Times New Roman"/>
                <w:bCs/>
                <w:color w:val="000000"/>
                <w:w w:val="98"/>
                <w:sz w:val="20"/>
                <w:szCs w:val="20"/>
                <w:lang w:val="ru-RU"/>
              </w:rPr>
              <w:t>.12.2022</w:t>
            </w:r>
          </w:p>
        </w:tc>
        <w:tc>
          <w:tcPr>
            <w:tcW w:w="1886" w:type="dxa"/>
          </w:tcPr>
          <w:p w14:paraId="4A21531B" w14:textId="77777777" w:rsidR="003302F4" w:rsidRPr="00241374"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Тестирование</w:t>
            </w:r>
          </w:p>
        </w:tc>
      </w:tr>
      <w:tr w:rsidR="003302F4" w:rsidRPr="00AA43D1" w14:paraId="51DF7A8B" w14:textId="77777777" w:rsidTr="00B65CD3">
        <w:tc>
          <w:tcPr>
            <w:tcW w:w="562" w:type="dxa"/>
          </w:tcPr>
          <w:p w14:paraId="2F2DBD2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15</w:t>
            </w:r>
          </w:p>
        </w:tc>
        <w:tc>
          <w:tcPr>
            <w:tcW w:w="2977" w:type="dxa"/>
          </w:tcPr>
          <w:p w14:paraId="08BECF00" w14:textId="1CC0A6E5" w:rsidR="003302F4" w:rsidRPr="00AA43D1" w:rsidRDefault="00CB39CC"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Осветительные и звуковые сигналы</w:t>
            </w:r>
          </w:p>
        </w:tc>
        <w:tc>
          <w:tcPr>
            <w:tcW w:w="851" w:type="dxa"/>
          </w:tcPr>
          <w:p w14:paraId="1B17E534"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EC0CA30"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5198C86" w14:textId="66EFF76E"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030B88A" w14:textId="2EB9D115" w:rsidR="003302F4" w:rsidRPr="00AA43D1"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20</w:t>
            </w:r>
            <w:r w:rsidR="00E77BB3">
              <w:rPr>
                <w:rFonts w:ascii="Times New Roman" w:eastAsia="Times New Roman" w:hAnsi="Times New Roman" w:cs="Times New Roman"/>
                <w:bCs/>
                <w:color w:val="000000"/>
                <w:w w:val="98"/>
                <w:sz w:val="20"/>
                <w:szCs w:val="20"/>
                <w:lang w:val="ru-RU"/>
              </w:rPr>
              <w:t>.12.2023</w:t>
            </w:r>
          </w:p>
        </w:tc>
        <w:tc>
          <w:tcPr>
            <w:tcW w:w="1886" w:type="dxa"/>
          </w:tcPr>
          <w:p w14:paraId="68244106" w14:textId="1DEED5CD" w:rsidR="003302F4" w:rsidRPr="00AA43D1" w:rsidRDefault="003E403E"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3302F4" w:rsidRPr="00AA43D1" w14:paraId="1E78DA27" w14:textId="77777777" w:rsidTr="00B65CD3">
        <w:tc>
          <w:tcPr>
            <w:tcW w:w="562" w:type="dxa"/>
          </w:tcPr>
          <w:p w14:paraId="056CF5E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16</w:t>
            </w:r>
          </w:p>
        </w:tc>
        <w:tc>
          <w:tcPr>
            <w:tcW w:w="2977" w:type="dxa"/>
          </w:tcPr>
          <w:p w14:paraId="402326E4" w14:textId="5B6EC8B0" w:rsidR="003302F4" w:rsidRPr="00AA43D1" w:rsidRDefault="00CB39CC"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Эк</w:t>
            </w:r>
            <w:r w:rsidR="00FD0556">
              <w:rPr>
                <w:rFonts w:ascii="Times New Roman" w:eastAsia="Times New Roman" w:hAnsi="Times New Roman" w:cs="Times New Roman"/>
                <w:color w:val="000000"/>
                <w:w w:val="98"/>
                <w:sz w:val="20"/>
                <w:szCs w:val="20"/>
                <w:lang w:val="ru-RU"/>
              </w:rPr>
              <w:t>скурсия на природу</w:t>
            </w:r>
          </w:p>
        </w:tc>
        <w:tc>
          <w:tcPr>
            <w:tcW w:w="851" w:type="dxa"/>
          </w:tcPr>
          <w:p w14:paraId="1F97CF9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E03E119" w14:textId="17F28F15"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5DF3E9F" w14:textId="710E97B1"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07218A1" w14:textId="7E30F1FF" w:rsidR="003302F4" w:rsidRPr="00AA43D1" w:rsidRDefault="008C4B41"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27</w:t>
            </w:r>
            <w:r w:rsidR="00E77BB3">
              <w:rPr>
                <w:rFonts w:ascii="Times New Roman" w:eastAsia="Times New Roman" w:hAnsi="Times New Roman" w:cs="Times New Roman"/>
                <w:bCs/>
                <w:color w:val="000000"/>
                <w:w w:val="98"/>
                <w:sz w:val="20"/>
                <w:szCs w:val="20"/>
                <w:lang w:val="ru-RU"/>
              </w:rPr>
              <w:t>.12.2023</w:t>
            </w:r>
          </w:p>
        </w:tc>
        <w:tc>
          <w:tcPr>
            <w:tcW w:w="1886" w:type="dxa"/>
          </w:tcPr>
          <w:p w14:paraId="24279B2D" w14:textId="55D63516" w:rsidR="003302F4" w:rsidRPr="00241374" w:rsidRDefault="00FD055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Тестирование</w:t>
            </w:r>
          </w:p>
        </w:tc>
      </w:tr>
      <w:tr w:rsidR="003302F4" w:rsidRPr="00AA43D1" w14:paraId="4C44378C" w14:textId="77777777" w:rsidTr="00B65CD3">
        <w:tc>
          <w:tcPr>
            <w:tcW w:w="562" w:type="dxa"/>
          </w:tcPr>
          <w:p w14:paraId="1D55C49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17</w:t>
            </w:r>
          </w:p>
        </w:tc>
        <w:tc>
          <w:tcPr>
            <w:tcW w:w="2977" w:type="dxa"/>
          </w:tcPr>
          <w:p w14:paraId="7E648895" w14:textId="2FFECD09"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Экскурсия на природу</w:t>
            </w:r>
          </w:p>
        </w:tc>
        <w:tc>
          <w:tcPr>
            <w:tcW w:w="851" w:type="dxa"/>
          </w:tcPr>
          <w:p w14:paraId="71D8BC4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2BAFAD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A358289" w14:textId="08526EFF"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71DDB4B5" w14:textId="1AF80E82" w:rsidR="003302F4" w:rsidRPr="00241374"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10</w:t>
            </w:r>
            <w:r w:rsidR="00E77BB3">
              <w:rPr>
                <w:rFonts w:ascii="Times New Roman" w:eastAsia="Times New Roman" w:hAnsi="Times New Roman" w:cs="Times New Roman"/>
                <w:bCs/>
                <w:color w:val="000000"/>
                <w:w w:val="98"/>
                <w:sz w:val="20"/>
                <w:szCs w:val="20"/>
                <w:lang w:val="ru-RU"/>
              </w:rPr>
              <w:t>.01.2024</w:t>
            </w:r>
          </w:p>
        </w:tc>
        <w:tc>
          <w:tcPr>
            <w:tcW w:w="1886" w:type="dxa"/>
          </w:tcPr>
          <w:p w14:paraId="616A762B" w14:textId="41616BD7" w:rsidR="003302F4" w:rsidRPr="00241374" w:rsidRDefault="003E403E"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Тестирование</w:t>
            </w:r>
          </w:p>
        </w:tc>
      </w:tr>
      <w:tr w:rsidR="003302F4" w:rsidRPr="00AA43D1" w14:paraId="48896C9C" w14:textId="77777777" w:rsidTr="00B65CD3">
        <w:tc>
          <w:tcPr>
            <w:tcW w:w="562" w:type="dxa"/>
          </w:tcPr>
          <w:p w14:paraId="7013CD3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18</w:t>
            </w:r>
          </w:p>
        </w:tc>
        <w:tc>
          <w:tcPr>
            <w:tcW w:w="2977" w:type="dxa"/>
          </w:tcPr>
          <w:p w14:paraId="42B4FBF8" w14:textId="15BF810F" w:rsidR="00241374" w:rsidRPr="00241374" w:rsidRDefault="00FD0556" w:rsidP="003302F4">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Любим ли мы туристические походы</w:t>
            </w:r>
          </w:p>
        </w:tc>
        <w:tc>
          <w:tcPr>
            <w:tcW w:w="851" w:type="dxa"/>
          </w:tcPr>
          <w:p w14:paraId="3433211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889AB47"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47C8B8C" w14:textId="670116A2" w:rsidR="003302F4" w:rsidRPr="00AA43D1" w:rsidRDefault="0024137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9026202" w14:textId="2C15649D" w:rsidR="003302F4" w:rsidRPr="00241374"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17</w:t>
            </w:r>
            <w:r w:rsidR="00E77BB3">
              <w:rPr>
                <w:rFonts w:ascii="Times New Roman" w:eastAsia="Times New Roman" w:hAnsi="Times New Roman" w:cs="Times New Roman"/>
                <w:bCs/>
                <w:color w:val="000000"/>
                <w:w w:val="98"/>
                <w:sz w:val="20"/>
                <w:szCs w:val="20"/>
                <w:lang w:val="ru-RU"/>
              </w:rPr>
              <w:t>.01.2024</w:t>
            </w:r>
          </w:p>
        </w:tc>
        <w:tc>
          <w:tcPr>
            <w:tcW w:w="1886" w:type="dxa"/>
          </w:tcPr>
          <w:p w14:paraId="6B76D2FF" w14:textId="77777777" w:rsidR="003302F4" w:rsidRPr="00241374"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241374">
              <w:rPr>
                <w:rFonts w:ascii="Times New Roman" w:eastAsia="Times New Roman" w:hAnsi="Times New Roman" w:cs="Times New Roman"/>
                <w:sz w:val="20"/>
                <w:szCs w:val="20"/>
                <w:bdr w:val="dashed" w:sz="6" w:space="0" w:color="FF0000" w:frame="1"/>
                <w:shd w:val="clear" w:color="auto" w:fill="F7FDF7"/>
                <w:lang w:val="ru-RU" w:eastAsia="ru-RU"/>
              </w:rPr>
              <w:br/>
            </w:r>
          </w:p>
        </w:tc>
      </w:tr>
      <w:tr w:rsidR="003302F4" w:rsidRPr="00AA43D1" w14:paraId="3D1B9C91" w14:textId="77777777" w:rsidTr="00B65CD3">
        <w:tc>
          <w:tcPr>
            <w:tcW w:w="562" w:type="dxa"/>
          </w:tcPr>
          <w:p w14:paraId="5B186CC5" w14:textId="67B93689"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19</w:t>
            </w:r>
          </w:p>
        </w:tc>
        <w:tc>
          <w:tcPr>
            <w:tcW w:w="2977" w:type="dxa"/>
          </w:tcPr>
          <w:p w14:paraId="7E0E8325" w14:textId="6EC6DDC9"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Любим ли мы туристические походы</w:t>
            </w:r>
          </w:p>
        </w:tc>
        <w:tc>
          <w:tcPr>
            <w:tcW w:w="851" w:type="dxa"/>
          </w:tcPr>
          <w:p w14:paraId="0DCA231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EB124E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CE1ECA5" w14:textId="0B254CCF"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2401BEE" w14:textId="215CB8FD" w:rsidR="003302F4" w:rsidRPr="00AA43D1"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24</w:t>
            </w:r>
            <w:r w:rsidR="009E4B3B">
              <w:rPr>
                <w:rFonts w:ascii="Times New Roman" w:eastAsia="Times New Roman" w:hAnsi="Times New Roman" w:cs="Times New Roman"/>
                <w:bCs/>
                <w:color w:val="000000"/>
                <w:w w:val="98"/>
                <w:sz w:val="20"/>
                <w:szCs w:val="20"/>
                <w:lang w:val="ru-RU"/>
              </w:rPr>
              <w:t>.01.2024</w:t>
            </w:r>
          </w:p>
        </w:tc>
        <w:tc>
          <w:tcPr>
            <w:tcW w:w="1886" w:type="dxa"/>
          </w:tcPr>
          <w:p w14:paraId="007C56D3"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3302F4" w:rsidRPr="00AA43D1" w14:paraId="13CCD6E9" w14:textId="77777777" w:rsidTr="00B65CD3">
        <w:tc>
          <w:tcPr>
            <w:tcW w:w="562" w:type="dxa"/>
          </w:tcPr>
          <w:p w14:paraId="67523E3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lastRenderedPageBreak/>
              <w:t>20</w:t>
            </w:r>
          </w:p>
        </w:tc>
        <w:tc>
          <w:tcPr>
            <w:tcW w:w="2977" w:type="dxa"/>
          </w:tcPr>
          <w:p w14:paraId="0CB7A21F" w14:textId="3100489D"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Правила организации безопасного похода</w:t>
            </w:r>
          </w:p>
        </w:tc>
        <w:tc>
          <w:tcPr>
            <w:tcW w:w="851" w:type="dxa"/>
          </w:tcPr>
          <w:p w14:paraId="7BD3312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11F10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B593CA3" w14:textId="4165294F"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29782CFB" w14:textId="7F425939" w:rsidR="003302F4" w:rsidRPr="00AA43D1" w:rsidRDefault="00157F9B"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3</w:t>
            </w:r>
            <w:r w:rsidR="008C4B41">
              <w:rPr>
                <w:rFonts w:ascii="Times New Roman" w:eastAsia="Times New Roman" w:hAnsi="Times New Roman" w:cs="Times New Roman"/>
                <w:bCs/>
                <w:color w:val="000000"/>
                <w:w w:val="98"/>
                <w:sz w:val="20"/>
                <w:szCs w:val="20"/>
                <w:lang w:val="ru-RU"/>
              </w:rPr>
              <w:t>1.01</w:t>
            </w:r>
            <w:r w:rsidR="009E4B3B">
              <w:rPr>
                <w:rFonts w:ascii="Times New Roman" w:eastAsia="Times New Roman" w:hAnsi="Times New Roman" w:cs="Times New Roman"/>
                <w:bCs/>
                <w:color w:val="000000"/>
                <w:w w:val="98"/>
                <w:sz w:val="20"/>
                <w:szCs w:val="20"/>
                <w:lang w:val="ru-RU"/>
              </w:rPr>
              <w:t>.2024</w:t>
            </w:r>
          </w:p>
        </w:tc>
        <w:tc>
          <w:tcPr>
            <w:tcW w:w="1886" w:type="dxa"/>
          </w:tcPr>
          <w:p w14:paraId="02626517"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3302F4" w:rsidRPr="00AA43D1" w14:paraId="56874870" w14:textId="77777777" w:rsidTr="00B65CD3">
        <w:tc>
          <w:tcPr>
            <w:tcW w:w="562" w:type="dxa"/>
          </w:tcPr>
          <w:p w14:paraId="345D5AE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21</w:t>
            </w:r>
          </w:p>
        </w:tc>
        <w:tc>
          <w:tcPr>
            <w:tcW w:w="2977" w:type="dxa"/>
          </w:tcPr>
          <w:p w14:paraId="55519E42" w14:textId="6B1F513A"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Правила организации безопасного похода</w:t>
            </w:r>
          </w:p>
        </w:tc>
        <w:tc>
          <w:tcPr>
            <w:tcW w:w="851" w:type="dxa"/>
          </w:tcPr>
          <w:p w14:paraId="3731396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673B55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5001197B"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53B7127" w14:textId="3990FCF9" w:rsidR="003302F4" w:rsidRPr="00AA43D1"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7</w:t>
            </w:r>
            <w:r w:rsidR="009E4B3B">
              <w:rPr>
                <w:rFonts w:ascii="Times New Roman" w:eastAsia="Times New Roman" w:hAnsi="Times New Roman" w:cs="Times New Roman"/>
                <w:bCs/>
                <w:color w:val="000000"/>
                <w:w w:val="98"/>
                <w:sz w:val="20"/>
                <w:szCs w:val="20"/>
                <w:lang w:val="ru-RU"/>
              </w:rPr>
              <w:t>.02.2024</w:t>
            </w:r>
          </w:p>
        </w:tc>
        <w:tc>
          <w:tcPr>
            <w:tcW w:w="1886" w:type="dxa"/>
          </w:tcPr>
          <w:p w14:paraId="6470CD77" w14:textId="7C76B345" w:rsidR="003302F4" w:rsidRPr="00AA43D1" w:rsidRDefault="00FD0556"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color w:val="000000"/>
                <w:w w:val="98"/>
                <w:sz w:val="20"/>
                <w:szCs w:val="20"/>
                <w:lang w:val="ru-RU"/>
              </w:rPr>
              <w:t>Тестирование</w:t>
            </w:r>
          </w:p>
        </w:tc>
      </w:tr>
      <w:tr w:rsidR="003302F4" w:rsidRPr="00AA43D1" w14:paraId="7916A2D7" w14:textId="77777777" w:rsidTr="00B65CD3">
        <w:tc>
          <w:tcPr>
            <w:tcW w:w="562" w:type="dxa"/>
          </w:tcPr>
          <w:p w14:paraId="1EF2D458"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22</w:t>
            </w:r>
          </w:p>
        </w:tc>
        <w:tc>
          <w:tcPr>
            <w:tcW w:w="2977" w:type="dxa"/>
          </w:tcPr>
          <w:p w14:paraId="0DBC6B8D" w14:textId="74D6378A"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Походная аптечка</w:t>
            </w:r>
          </w:p>
        </w:tc>
        <w:tc>
          <w:tcPr>
            <w:tcW w:w="851" w:type="dxa"/>
          </w:tcPr>
          <w:p w14:paraId="1076B2C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4B62D41" w14:textId="48F191BA" w:rsidR="003302F4" w:rsidRPr="00AA43D1" w:rsidRDefault="003E403E"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4BF2D4BA" w14:textId="5DB1CB22"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DD7D3AA" w14:textId="6B430CF4" w:rsidR="003302F4" w:rsidRPr="00AA43D1"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14</w:t>
            </w:r>
            <w:r w:rsidR="009E4B3B">
              <w:rPr>
                <w:rFonts w:ascii="Times New Roman" w:eastAsia="Times New Roman" w:hAnsi="Times New Roman" w:cs="Times New Roman"/>
                <w:bCs/>
                <w:color w:val="000000"/>
                <w:w w:val="98"/>
                <w:sz w:val="20"/>
                <w:szCs w:val="20"/>
                <w:lang w:val="ru-RU"/>
              </w:rPr>
              <w:t>.02.2024</w:t>
            </w:r>
          </w:p>
        </w:tc>
        <w:tc>
          <w:tcPr>
            <w:tcW w:w="1886" w:type="dxa"/>
          </w:tcPr>
          <w:p w14:paraId="1BDFF069" w14:textId="78C1CD78" w:rsidR="003302F4" w:rsidRPr="00AA43D1" w:rsidRDefault="00FD0556"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3302F4" w:rsidRPr="00AA43D1" w14:paraId="031572D6" w14:textId="77777777" w:rsidTr="00B65CD3">
        <w:tc>
          <w:tcPr>
            <w:tcW w:w="562" w:type="dxa"/>
          </w:tcPr>
          <w:p w14:paraId="747202DF"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23</w:t>
            </w:r>
          </w:p>
        </w:tc>
        <w:tc>
          <w:tcPr>
            <w:tcW w:w="2977" w:type="dxa"/>
          </w:tcPr>
          <w:p w14:paraId="7233EA5E" w14:textId="6AA36542" w:rsidR="003302F4" w:rsidRPr="00AA43D1" w:rsidRDefault="00FD055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color w:val="000000"/>
                <w:w w:val="98"/>
                <w:sz w:val="20"/>
                <w:szCs w:val="20"/>
                <w:lang w:val="ru-RU"/>
              </w:rPr>
              <w:t>Походная аптечка</w:t>
            </w:r>
          </w:p>
        </w:tc>
        <w:tc>
          <w:tcPr>
            <w:tcW w:w="851" w:type="dxa"/>
          </w:tcPr>
          <w:p w14:paraId="4CB30F22"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C587647"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8BE3CFD"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5367C6A" w14:textId="66D7B630" w:rsidR="003302F4" w:rsidRPr="00AA43D1" w:rsidRDefault="008C4B41"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21.02</w:t>
            </w:r>
            <w:r w:rsidR="009E4B3B">
              <w:rPr>
                <w:rFonts w:ascii="Times New Roman" w:eastAsia="Times New Roman" w:hAnsi="Times New Roman" w:cs="Times New Roman"/>
                <w:bCs/>
                <w:color w:val="000000"/>
                <w:w w:val="98"/>
                <w:sz w:val="20"/>
                <w:szCs w:val="20"/>
                <w:lang w:val="ru-RU"/>
              </w:rPr>
              <w:t>.2024</w:t>
            </w:r>
          </w:p>
        </w:tc>
        <w:tc>
          <w:tcPr>
            <w:tcW w:w="1886" w:type="dxa"/>
          </w:tcPr>
          <w:p w14:paraId="464FEBCA"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Тестирование</w:t>
            </w:r>
          </w:p>
        </w:tc>
      </w:tr>
      <w:tr w:rsidR="003302F4" w:rsidRPr="00AA43D1" w14:paraId="2F4730DA" w14:textId="77777777" w:rsidTr="00B65CD3">
        <w:tc>
          <w:tcPr>
            <w:tcW w:w="562" w:type="dxa"/>
          </w:tcPr>
          <w:p w14:paraId="68E33609"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24</w:t>
            </w:r>
          </w:p>
        </w:tc>
        <w:tc>
          <w:tcPr>
            <w:tcW w:w="2977" w:type="dxa"/>
          </w:tcPr>
          <w:p w14:paraId="6F9CDD3F" w14:textId="197074D0"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Режим дня в походе</w:t>
            </w:r>
          </w:p>
        </w:tc>
        <w:tc>
          <w:tcPr>
            <w:tcW w:w="851" w:type="dxa"/>
          </w:tcPr>
          <w:p w14:paraId="6FE0B2E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A3BE28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66DCE61" w14:textId="09DBF33A"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3D930C58" w14:textId="78D78510" w:rsidR="003302F4" w:rsidRPr="00AA43D1" w:rsidRDefault="008C4B41"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28.02</w:t>
            </w:r>
            <w:r w:rsidR="009E4B3B">
              <w:rPr>
                <w:rFonts w:ascii="Times New Roman" w:eastAsia="Times New Roman" w:hAnsi="Times New Roman" w:cs="Times New Roman"/>
                <w:bCs/>
                <w:color w:val="000000"/>
                <w:w w:val="98"/>
                <w:sz w:val="20"/>
                <w:szCs w:val="20"/>
                <w:lang w:val="ru-RU"/>
              </w:rPr>
              <w:t>.2024</w:t>
            </w:r>
          </w:p>
        </w:tc>
        <w:tc>
          <w:tcPr>
            <w:tcW w:w="1886" w:type="dxa"/>
          </w:tcPr>
          <w:p w14:paraId="4D4D7325" w14:textId="77777777" w:rsidR="003302F4" w:rsidRPr="00AA43D1" w:rsidRDefault="003302F4"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3302F4" w:rsidRPr="00AA43D1" w14:paraId="22551F60" w14:textId="77777777" w:rsidTr="00B65CD3">
        <w:tc>
          <w:tcPr>
            <w:tcW w:w="562" w:type="dxa"/>
          </w:tcPr>
          <w:p w14:paraId="5929EFF0"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25</w:t>
            </w:r>
          </w:p>
        </w:tc>
        <w:tc>
          <w:tcPr>
            <w:tcW w:w="2977" w:type="dxa"/>
          </w:tcPr>
          <w:p w14:paraId="38E6B4BC" w14:textId="5D378B4F"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Походная еда</w:t>
            </w:r>
          </w:p>
        </w:tc>
        <w:tc>
          <w:tcPr>
            <w:tcW w:w="851" w:type="dxa"/>
          </w:tcPr>
          <w:p w14:paraId="05B07561"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D93BEF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812C4F5" w14:textId="03D959CB"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31AA4B3" w14:textId="0525213A" w:rsidR="003302F4" w:rsidRPr="00AA43D1" w:rsidRDefault="008C4B41" w:rsidP="003302F4">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bCs/>
                <w:color w:val="000000"/>
                <w:w w:val="98"/>
                <w:sz w:val="20"/>
                <w:szCs w:val="20"/>
                <w:lang w:val="ru-RU"/>
              </w:rPr>
              <w:t>6.03.2024</w:t>
            </w:r>
          </w:p>
        </w:tc>
        <w:tc>
          <w:tcPr>
            <w:tcW w:w="1886" w:type="dxa"/>
          </w:tcPr>
          <w:p w14:paraId="402D3B9F" w14:textId="77178660" w:rsidR="003302F4" w:rsidRPr="00AA43D1" w:rsidRDefault="003E403E"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3302F4" w:rsidRPr="00AA43D1" w14:paraId="72AAE7CB" w14:textId="77777777" w:rsidTr="00B65CD3">
        <w:tc>
          <w:tcPr>
            <w:tcW w:w="562" w:type="dxa"/>
          </w:tcPr>
          <w:p w14:paraId="36A16CD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26</w:t>
            </w:r>
          </w:p>
        </w:tc>
        <w:tc>
          <w:tcPr>
            <w:tcW w:w="2977" w:type="dxa"/>
          </w:tcPr>
          <w:p w14:paraId="69D901BD" w14:textId="497332D0"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ПМП пострадавшему в походе</w:t>
            </w:r>
          </w:p>
        </w:tc>
        <w:tc>
          <w:tcPr>
            <w:tcW w:w="851" w:type="dxa"/>
          </w:tcPr>
          <w:p w14:paraId="4524B21C"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BD1BF14" w14:textId="0B592FE2"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89C331D" w14:textId="35C85963"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0B61B901" w14:textId="10866337" w:rsidR="003302F4" w:rsidRPr="00AA43D1" w:rsidRDefault="00157F9B"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w:t>
            </w:r>
            <w:r w:rsidR="008C4B41">
              <w:rPr>
                <w:rFonts w:ascii="Times New Roman" w:eastAsia="Times New Roman" w:hAnsi="Times New Roman" w:cs="Times New Roman"/>
                <w:bCs/>
                <w:color w:val="000000"/>
                <w:w w:val="98"/>
                <w:sz w:val="20"/>
                <w:szCs w:val="20"/>
                <w:lang w:val="ru-RU"/>
              </w:rPr>
              <w:t>3.03.2024</w:t>
            </w:r>
          </w:p>
        </w:tc>
        <w:tc>
          <w:tcPr>
            <w:tcW w:w="1886" w:type="dxa"/>
          </w:tcPr>
          <w:p w14:paraId="3F030A32" w14:textId="4459D313" w:rsidR="003302F4" w:rsidRPr="00AA43D1" w:rsidRDefault="00FD0556"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color w:val="000000"/>
                <w:w w:val="98"/>
                <w:sz w:val="20"/>
                <w:szCs w:val="20"/>
                <w:lang w:val="ru-RU"/>
              </w:rPr>
              <w:t>Тестирование</w:t>
            </w:r>
          </w:p>
        </w:tc>
      </w:tr>
      <w:tr w:rsidR="003302F4" w:rsidRPr="00AA43D1" w14:paraId="40042513" w14:textId="77777777" w:rsidTr="00B65CD3">
        <w:tc>
          <w:tcPr>
            <w:tcW w:w="562" w:type="dxa"/>
          </w:tcPr>
          <w:p w14:paraId="218B4977"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27</w:t>
            </w:r>
          </w:p>
        </w:tc>
        <w:tc>
          <w:tcPr>
            <w:tcW w:w="2977" w:type="dxa"/>
          </w:tcPr>
          <w:p w14:paraId="778E114D" w14:textId="2A1E3C26"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Когда человек сам себе враг</w:t>
            </w:r>
          </w:p>
        </w:tc>
        <w:tc>
          <w:tcPr>
            <w:tcW w:w="851" w:type="dxa"/>
          </w:tcPr>
          <w:p w14:paraId="203AA438"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4BACBE5" w14:textId="77777777" w:rsidR="003302F4" w:rsidRPr="00AA43D1" w:rsidRDefault="003302F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D2CB19D" w14:textId="575F7FB4" w:rsidR="003302F4" w:rsidRPr="00AA43D1" w:rsidRDefault="00FD055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о</w:t>
            </w:r>
          </w:p>
        </w:tc>
        <w:tc>
          <w:tcPr>
            <w:tcW w:w="1276" w:type="dxa"/>
          </w:tcPr>
          <w:p w14:paraId="06A687F7" w14:textId="26A9B6D0" w:rsidR="003302F4" w:rsidRPr="00AA43D1" w:rsidRDefault="008C4B41"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27.03</w:t>
            </w:r>
            <w:r w:rsidR="009E4B3B">
              <w:rPr>
                <w:rFonts w:ascii="Times New Roman" w:eastAsia="Times New Roman" w:hAnsi="Times New Roman" w:cs="Times New Roman"/>
                <w:bCs/>
                <w:color w:val="000000"/>
                <w:w w:val="98"/>
                <w:sz w:val="20"/>
                <w:szCs w:val="20"/>
                <w:lang w:val="ru-RU"/>
              </w:rPr>
              <w:t>.2024</w:t>
            </w:r>
          </w:p>
        </w:tc>
        <w:tc>
          <w:tcPr>
            <w:tcW w:w="1886" w:type="dxa"/>
          </w:tcPr>
          <w:p w14:paraId="3DBABD7C" w14:textId="189AC0E4" w:rsidR="003302F4" w:rsidRPr="00AA43D1" w:rsidRDefault="00995278"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CF7697" w:rsidRPr="00AA43D1" w14:paraId="77F49182" w14:textId="77777777" w:rsidTr="00B65CD3">
        <w:tc>
          <w:tcPr>
            <w:tcW w:w="562" w:type="dxa"/>
          </w:tcPr>
          <w:p w14:paraId="7A0F1A5F"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28</w:t>
            </w:r>
          </w:p>
        </w:tc>
        <w:tc>
          <w:tcPr>
            <w:tcW w:w="2977" w:type="dxa"/>
          </w:tcPr>
          <w:p w14:paraId="3073B1DD" w14:textId="576F90E8" w:rsidR="00CF7697" w:rsidRPr="00AA43D1" w:rsidRDefault="00FD055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Вред алкоголя</w:t>
            </w:r>
          </w:p>
        </w:tc>
        <w:tc>
          <w:tcPr>
            <w:tcW w:w="851" w:type="dxa"/>
          </w:tcPr>
          <w:p w14:paraId="617B2ECB"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4DBF14D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68F2F95" w14:textId="04D03DDD" w:rsidR="00CF7697" w:rsidRPr="00AA43D1" w:rsidRDefault="00FD055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2E2138CD" w14:textId="499828A1" w:rsidR="00CF7697" w:rsidRPr="00AA43D1" w:rsidRDefault="008C4B41"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3</w:t>
            </w:r>
            <w:r w:rsidR="009E4B3B">
              <w:rPr>
                <w:rFonts w:ascii="Times New Roman" w:eastAsia="Times New Roman" w:hAnsi="Times New Roman" w:cs="Times New Roman"/>
                <w:bCs/>
                <w:color w:val="000000"/>
                <w:w w:val="98"/>
                <w:sz w:val="20"/>
                <w:szCs w:val="20"/>
                <w:lang w:val="ru-RU"/>
              </w:rPr>
              <w:t>.04.2024</w:t>
            </w:r>
          </w:p>
        </w:tc>
        <w:tc>
          <w:tcPr>
            <w:tcW w:w="1886" w:type="dxa"/>
          </w:tcPr>
          <w:p w14:paraId="4B8CE9DD" w14:textId="77777777" w:rsidR="00CF7697" w:rsidRPr="00AA43D1" w:rsidRDefault="00CF7697" w:rsidP="00CF7697">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CF7697" w:rsidRPr="00AA43D1" w14:paraId="46D075F2" w14:textId="77777777" w:rsidTr="00B65CD3">
        <w:tc>
          <w:tcPr>
            <w:tcW w:w="562" w:type="dxa"/>
          </w:tcPr>
          <w:p w14:paraId="7C7F1A57"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29</w:t>
            </w:r>
          </w:p>
        </w:tc>
        <w:tc>
          <w:tcPr>
            <w:tcW w:w="2977" w:type="dxa"/>
          </w:tcPr>
          <w:p w14:paraId="33226E06" w14:textId="43E1F691" w:rsidR="00CF7697" w:rsidRPr="00AA43D1" w:rsidRDefault="00FD055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Вред алкоголя</w:t>
            </w:r>
          </w:p>
        </w:tc>
        <w:tc>
          <w:tcPr>
            <w:tcW w:w="851" w:type="dxa"/>
          </w:tcPr>
          <w:p w14:paraId="4AE39DBE"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927596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59D233A" w14:textId="3F7A3D1A" w:rsidR="00CF7697" w:rsidRPr="00AA43D1" w:rsidRDefault="00FD055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85D3000" w14:textId="11291A28" w:rsidR="00CF7697" w:rsidRPr="00AA43D1" w:rsidRDefault="008C4B41" w:rsidP="00995278">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10</w:t>
            </w:r>
            <w:r w:rsidR="009E4B3B">
              <w:rPr>
                <w:rFonts w:ascii="Times New Roman" w:eastAsia="Times New Roman" w:hAnsi="Times New Roman" w:cs="Times New Roman"/>
                <w:bCs/>
                <w:color w:val="000000"/>
                <w:w w:val="98"/>
                <w:sz w:val="20"/>
                <w:szCs w:val="20"/>
                <w:lang w:val="ru-RU"/>
              </w:rPr>
              <w:t>.04.2024</w:t>
            </w:r>
          </w:p>
        </w:tc>
        <w:tc>
          <w:tcPr>
            <w:tcW w:w="1886" w:type="dxa"/>
          </w:tcPr>
          <w:p w14:paraId="3A07583A" w14:textId="77777777" w:rsidR="00CF7697" w:rsidRPr="00AA43D1" w:rsidRDefault="00CF7697" w:rsidP="00CF7697">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CF7697" w:rsidRPr="00AA43D1" w14:paraId="28DB65F0" w14:textId="77777777" w:rsidTr="00B65CD3">
        <w:tc>
          <w:tcPr>
            <w:tcW w:w="562" w:type="dxa"/>
          </w:tcPr>
          <w:p w14:paraId="4649ACB1"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30</w:t>
            </w:r>
          </w:p>
        </w:tc>
        <w:tc>
          <w:tcPr>
            <w:tcW w:w="2977" w:type="dxa"/>
          </w:tcPr>
          <w:p w14:paraId="1372CBBC" w14:textId="4F86EE0E" w:rsidR="00CF7697" w:rsidRPr="00AA43D1" w:rsidRDefault="00FD055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Вред курения</w:t>
            </w:r>
          </w:p>
        </w:tc>
        <w:tc>
          <w:tcPr>
            <w:tcW w:w="851" w:type="dxa"/>
          </w:tcPr>
          <w:p w14:paraId="35FE9F1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4296317"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2CB0BE6" w14:textId="46E3ACC5" w:rsidR="00CF7697" w:rsidRPr="00AA43D1" w:rsidRDefault="00FD055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2944648" w14:textId="2888400C" w:rsidR="00CF7697" w:rsidRPr="00AA43D1" w:rsidRDefault="008C4B41"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17</w:t>
            </w:r>
            <w:r w:rsidR="00CF7697" w:rsidRPr="00AA43D1">
              <w:rPr>
                <w:rFonts w:ascii="Times New Roman" w:eastAsia="Times New Roman" w:hAnsi="Times New Roman" w:cs="Times New Roman"/>
                <w:bCs/>
                <w:color w:val="000000"/>
                <w:w w:val="98"/>
                <w:sz w:val="20"/>
                <w:szCs w:val="20"/>
                <w:lang w:val="ru-RU"/>
              </w:rPr>
              <w:t>.04.2023</w:t>
            </w:r>
          </w:p>
        </w:tc>
        <w:tc>
          <w:tcPr>
            <w:tcW w:w="1886" w:type="dxa"/>
          </w:tcPr>
          <w:p w14:paraId="0D58F5D3" w14:textId="4B78F88E" w:rsidR="00CF7697" w:rsidRPr="00AA43D1" w:rsidRDefault="00FD0556" w:rsidP="00CF7697">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r>
      <w:tr w:rsidR="00CF7697" w:rsidRPr="00AA43D1" w14:paraId="7EA5931F" w14:textId="77777777" w:rsidTr="00B65CD3">
        <w:tc>
          <w:tcPr>
            <w:tcW w:w="562" w:type="dxa"/>
          </w:tcPr>
          <w:p w14:paraId="03E28135"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31</w:t>
            </w:r>
          </w:p>
        </w:tc>
        <w:tc>
          <w:tcPr>
            <w:tcW w:w="2977" w:type="dxa"/>
          </w:tcPr>
          <w:p w14:paraId="238379A4" w14:textId="3284EBE6" w:rsidR="00CF7697" w:rsidRPr="00AA43D1" w:rsidRDefault="003E403E"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Проектная деятельность</w:t>
            </w:r>
          </w:p>
        </w:tc>
        <w:tc>
          <w:tcPr>
            <w:tcW w:w="851" w:type="dxa"/>
          </w:tcPr>
          <w:p w14:paraId="05DE429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AACCB82"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208065B"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58E89983" w14:textId="67A724F7" w:rsidR="00CF7697" w:rsidRPr="00AA43D1" w:rsidRDefault="00DA4467" w:rsidP="00CF7697">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24.04</w:t>
            </w:r>
            <w:r w:rsidR="00CF7697" w:rsidRPr="00AA43D1">
              <w:rPr>
                <w:rFonts w:ascii="Times New Roman" w:eastAsia="Times New Roman" w:hAnsi="Times New Roman" w:cs="Times New Roman"/>
                <w:bCs/>
                <w:color w:val="000000"/>
                <w:w w:val="98"/>
                <w:sz w:val="20"/>
                <w:szCs w:val="20"/>
                <w:lang w:val="ru-RU"/>
              </w:rPr>
              <w:t>.20</w:t>
            </w:r>
            <w:r>
              <w:rPr>
                <w:rFonts w:ascii="Times New Roman" w:eastAsia="Times New Roman" w:hAnsi="Times New Roman" w:cs="Times New Roman"/>
                <w:bCs/>
                <w:color w:val="000000"/>
                <w:w w:val="98"/>
                <w:sz w:val="20"/>
                <w:szCs w:val="20"/>
                <w:lang w:val="ru-RU"/>
              </w:rPr>
              <w:t>24</w:t>
            </w:r>
          </w:p>
        </w:tc>
        <w:tc>
          <w:tcPr>
            <w:tcW w:w="1886" w:type="dxa"/>
          </w:tcPr>
          <w:p w14:paraId="6E56293A" w14:textId="11C77F14" w:rsidR="00CF7697" w:rsidRPr="003E403E" w:rsidRDefault="003E403E" w:rsidP="00CF7697">
            <w:pPr>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Защита проектов</w:t>
            </w:r>
          </w:p>
          <w:p w14:paraId="7A7892D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rPr>
            </w:pPr>
          </w:p>
        </w:tc>
      </w:tr>
      <w:tr w:rsidR="00CF7697" w:rsidRPr="00AA43D1" w14:paraId="4E5BC076" w14:textId="77777777" w:rsidTr="00B65CD3">
        <w:tc>
          <w:tcPr>
            <w:tcW w:w="562" w:type="dxa"/>
          </w:tcPr>
          <w:p w14:paraId="310A10D0"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32</w:t>
            </w:r>
          </w:p>
        </w:tc>
        <w:tc>
          <w:tcPr>
            <w:tcW w:w="2977" w:type="dxa"/>
          </w:tcPr>
          <w:p w14:paraId="6A33BB79" w14:textId="6BFFC728" w:rsidR="00CF7697" w:rsidRPr="00AA43D1" w:rsidRDefault="003E403E"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Проектная деятельность</w:t>
            </w:r>
          </w:p>
        </w:tc>
        <w:tc>
          <w:tcPr>
            <w:tcW w:w="851" w:type="dxa"/>
          </w:tcPr>
          <w:p w14:paraId="5DAC0ED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CC2079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AA97875"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427EE31E" w14:textId="0654C861" w:rsidR="00CF7697" w:rsidRPr="00AA43D1" w:rsidRDefault="00DA4467"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8</w:t>
            </w:r>
            <w:r w:rsidR="009E4B3B">
              <w:rPr>
                <w:rFonts w:ascii="Times New Roman" w:eastAsia="Times New Roman" w:hAnsi="Times New Roman" w:cs="Times New Roman"/>
                <w:bCs/>
                <w:color w:val="000000"/>
                <w:w w:val="98"/>
                <w:sz w:val="20"/>
                <w:szCs w:val="20"/>
                <w:lang w:val="ru-RU"/>
              </w:rPr>
              <w:t>.05.2024</w:t>
            </w:r>
          </w:p>
        </w:tc>
        <w:tc>
          <w:tcPr>
            <w:tcW w:w="1886" w:type="dxa"/>
          </w:tcPr>
          <w:p w14:paraId="40BDD9DD" w14:textId="66FA516B" w:rsidR="00CF7697" w:rsidRPr="00AA43D1" w:rsidRDefault="003E403E" w:rsidP="003E403E">
            <w:pPr>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Защита проектов</w:t>
            </w:r>
          </w:p>
        </w:tc>
      </w:tr>
      <w:tr w:rsidR="00CF7697" w:rsidRPr="00AA43D1" w14:paraId="0BC40FC9" w14:textId="77777777" w:rsidTr="00B65CD3">
        <w:trPr>
          <w:trHeight w:val="300"/>
        </w:trPr>
        <w:tc>
          <w:tcPr>
            <w:tcW w:w="562" w:type="dxa"/>
          </w:tcPr>
          <w:p w14:paraId="30F34C27"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33</w:t>
            </w:r>
          </w:p>
        </w:tc>
        <w:tc>
          <w:tcPr>
            <w:tcW w:w="2977" w:type="dxa"/>
          </w:tcPr>
          <w:p w14:paraId="00BD537B" w14:textId="15CC6E39" w:rsidR="00CF7697" w:rsidRPr="00AA43D1" w:rsidRDefault="003E403E"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Проектная деятельность</w:t>
            </w:r>
          </w:p>
        </w:tc>
        <w:tc>
          <w:tcPr>
            <w:tcW w:w="851" w:type="dxa"/>
          </w:tcPr>
          <w:p w14:paraId="7A384AF4"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CA0787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33A3BFC"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3C1BE25A" w14:textId="5D8C27E4" w:rsidR="00CF7697" w:rsidRPr="00AA43D1" w:rsidRDefault="00DA4467"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15</w:t>
            </w:r>
            <w:r w:rsidR="009E4B3B">
              <w:rPr>
                <w:rFonts w:ascii="Times New Roman" w:eastAsia="Times New Roman" w:hAnsi="Times New Roman" w:cs="Times New Roman"/>
                <w:bCs/>
                <w:color w:val="000000"/>
                <w:w w:val="98"/>
                <w:sz w:val="20"/>
                <w:szCs w:val="20"/>
                <w:lang w:val="ru-RU"/>
              </w:rPr>
              <w:t>.05.2024</w:t>
            </w:r>
          </w:p>
        </w:tc>
        <w:tc>
          <w:tcPr>
            <w:tcW w:w="1886" w:type="dxa"/>
          </w:tcPr>
          <w:p w14:paraId="418E50F1" w14:textId="502E32C3" w:rsidR="00CF7697" w:rsidRPr="00AA43D1" w:rsidRDefault="003E403E" w:rsidP="003E403E">
            <w:pPr>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Защита проектов</w:t>
            </w:r>
          </w:p>
        </w:tc>
      </w:tr>
      <w:tr w:rsidR="00CF7697" w:rsidRPr="00AA43D1" w14:paraId="1998B380" w14:textId="77777777" w:rsidTr="009B2B4E">
        <w:trPr>
          <w:trHeight w:val="1632"/>
        </w:trPr>
        <w:tc>
          <w:tcPr>
            <w:tcW w:w="562" w:type="dxa"/>
          </w:tcPr>
          <w:p w14:paraId="7B9E4A8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34</w:t>
            </w:r>
          </w:p>
        </w:tc>
        <w:tc>
          <w:tcPr>
            <w:tcW w:w="2977" w:type="dxa"/>
          </w:tcPr>
          <w:p w14:paraId="029D8226" w14:textId="7E5764A2" w:rsidR="00CF7697" w:rsidRPr="00AA43D1" w:rsidRDefault="003E403E"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Проектная деятельность</w:t>
            </w:r>
          </w:p>
        </w:tc>
        <w:tc>
          <w:tcPr>
            <w:tcW w:w="851" w:type="dxa"/>
          </w:tcPr>
          <w:p w14:paraId="6F96975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F38AC89"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C400313"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EC2BAC1" w14:textId="64E3392E" w:rsidR="00CF7697" w:rsidRPr="00DA4467" w:rsidRDefault="00DA4467"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22.05.2024</w:t>
            </w:r>
            <w:bookmarkStart w:id="0" w:name="_GoBack"/>
            <w:bookmarkEnd w:id="0"/>
          </w:p>
        </w:tc>
        <w:tc>
          <w:tcPr>
            <w:tcW w:w="1886" w:type="dxa"/>
          </w:tcPr>
          <w:p w14:paraId="3F757F12" w14:textId="41A73C60" w:rsidR="00CF7697" w:rsidRPr="00AA43D1" w:rsidRDefault="003E403E" w:rsidP="003E403E">
            <w:pPr>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Защита проектов</w:t>
            </w:r>
          </w:p>
        </w:tc>
      </w:tr>
      <w:tr w:rsidR="00CF7697" w:rsidRPr="00AA43D1" w14:paraId="151B00F5" w14:textId="77777777" w:rsidTr="00170158">
        <w:trPr>
          <w:trHeight w:val="259"/>
        </w:trPr>
        <w:tc>
          <w:tcPr>
            <w:tcW w:w="3539" w:type="dxa"/>
            <w:gridSpan w:val="2"/>
          </w:tcPr>
          <w:p w14:paraId="122B06CD" w14:textId="77777777" w:rsidR="00CF7697" w:rsidRPr="00AA43D1" w:rsidRDefault="00CF7697" w:rsidP="00CF7697">
            <w:pPr>
              <w:autoSpaceDE w:val="0"/>
              <w:autoSpaceDN w:val="0"/>
              <w:spacing w:after="316" w:line="230" w:lineRule="auto"/>
              <w:rPr>
                <w:rFonts w:ascii="Times New Roman" w:eastAsia="Times New Roman" w:hAnsi="Times New Roman" w:cs="Times New Roman"/>
                <w:sz w:val="20"/>
                <w:szCs w:val="20"/>
                <w:lang w:val="ru-RU" w:eastAsia="ru-RU"/>
              </w:rPr>
            </w:pPr>
            <w:r w:rsidRPr="00AA43D1">
              <w:rPr>
                <w:rFonts w:ascii="Times New Roman" w:eastAsia="Times New Roman" w:hAnsi="Times New Roman" w:cs="Times New Roman"/>
                <w:sz w:val="20"/>
                <w:szCs w:val="20"/>
                <w:lang w:val="ru-RU" w:eastAsia="ru-RU"/>
              </w:rPr>
              <w:t>ОБЩЕЕ КОЛИЧЕСТВО ЧАСОВ ПО ПРОГРАММЕ</w:t>
            </w:r>
          </w:p>
        </w:tc>
        <w:tc>
          <w:tcPr>
            <w:tcW w:w="851" w:type="dxa"/>
          </w:tcPr>
          <w:p w14:paraId="17B09D06"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34</w:t>
            </w:r>
          </w:p>
        </w:tc>
        <w:tc>
          <w:tcPr>
            <w:tcW w:w="1275" w:type="dxa"/>
          </w:tcPr>
          <w:p w14:paraId="6D84ABA5" w14:textId="67FE5BB7" w:rsidR="00CF7697" w:rsidRPr="00AA43D1" w:rsidRDefault="003E403E"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5B9C930" w14:textId="6FD47B8A" w:rsidR="00CF7697" w:rsidRPr="00AA43D1" w:rsidRDefault="003E403E"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11</w:t>
            </w:r>
          </w:p>
        </w:tc>
        <w:tc>
          <w:tcPr>
            <w:tcW w:w="3162" w:type="dxa"/>
            <w:gridSpan w:val="2"/>
          </w:tcPr>
          <w:p w14:paraId="1367EDD0" w14:textId="77777777" w:rsidR="00CF7697" w:rsidRPr="00AA43D1" w:rsidRDefault="00CF7697"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p>
        </w:tc>
      </w:tr>
    </w:tbl>
    <w:p w14:paraId="480079EA" w14:textId="77777777" w:rsidR="00316092" w:rsidRPr="00AA43D1" w:rsidRDefault="00316092"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p>
    <w:p w14:paraId="5551E7B7" w14:textId="77777777" w:rsidR="00C50DF8" w:rsidRPr="00AA43D1" w:rsidRDefault="009B2B4E"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r w:rsidRPr="00AA43D1">
        <w:rPr>
          <w:rFonts w:ascii="LiberationSerif" w:eastAsia="Times New Roman" w:hAnsi="LiberationSerif" w:cs="Times New Roman"/>
          <w:b/>
          <w:bCs/>
          <w:caps/>
          <w:kern w:val="36"/>
          <w:sz w:val="20"/>
          <w:szCs w:val="20"/>
          <w:lang w:eastAsia="ru-RU"/>
        </w:rPr>
        <w:t>Уч</w:t>
      </w:r>
      <w:r w:rsidR="00C50DF8" w:rsidRPr="00AA43D1">
        <w:rPr>
          <w:rFonts w:ascii="LiberationSerif" w:eastAsia="Times New Roman" w:hAnsi="LiberationSerif" w:cs="Times New Roman"/>
          <w:b/>
          <w:bCs/>
          <w:caps/>
          <w:kern w:val="36"/>
          <w:sz w:val="20"/>
          <w:szCs w:val="20"/>
          <w:lang w:eastAsia="ru-RU"/>
        </w:rPr>
        <w:t>ЕБНО-МЕТОДИЧЕСКОЕ ОБЕСПЕЧЕНИЕ ОБРАЗОВАТЕЛЬНОГО ПРОЦЕССА </w:t>
      </w:r>
    </w:p>
    <w:p w14:paraId="42332BED" w14:textId="77777777" w:rsidR="00C50DF8" w:rsidRPr="00AA43D1" w:rsidRDefault="00C50DF8" w:rsidP="00C50DF8">
      <w:pPr>
        <w:shd w:val="clear" w:color="auto" w:fill="FFFFFF"/>
        <w:spacing w:before="240" w:after="120" w:line="240" w:lineRule="atLeast"/>
        <w:outlineLvl w:val="1"/>
        <w:rPr>
          <w:rFonts w:ascii="LiberationSerif" w:eastAsia="Times New Roman" w:hAnsi="LiberationSerif" w:cs="Times New Roman"/>
          <w:b/>
          <w:bCs/>
          <w:caps/>
          <w:sz w:val="20"/>
          <w:szCs w:val="20"/>
          <w:lang w:eastAsia="ru-RU"/>
        </w:rPr>
      </w:pPr>
      <w:r w:rsidRPr="00AA43D1">
        <w:rPr>
          <w:rFonts w:ascii="LiberationSerif" w:eastAsia="Times New Roman" w:hAnsi="LiberationSerif" w:cs="Times New Roman"/>
          <w:b/>
          <w:bCs/>
          <w:caps/>
          <w:sz w:val="20"/>
          <w:szCs w:val="20"/>
          <w:lang w:eastAsia="ru-RU"/>
        </w:rPr>
        <w:t>ОБЯЗАТЕЛЬНЫЕ УЧЕБНЫЕ МАТЕРИАЛЫ ДЛЯ УЧЕНИКА</w:t>
      </w:r>
    </w:p>
    <w:p w14:paraId="4028F1C6" w14:textId="77777777" w:rsidR="00C50DF8" w:rsidRPr="00AA43D1" w:rsidRDefault="00C50DF8" w:rsidP="00C50DF8">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Учебник «Основы б</w:t>
      </w:r>
      <w:r w:rsidR="009B2B4E" w:rsidRPr="00AA43D1">
        <w:rPr>
          <w:rFonts w:ascii="Times New Roman" w:eastAsia="Times New Roman" w:hAnsi="Times New Roman" w:cs="Times New Roman"/>
          <w:sz w:val="20"/>
          <w:szCs w:val="20"/>
          <w:lang w:eastAsia="ru-RU"/>
        </w:rPr>
        <w:t>езопасности жизнедеятельности. 5 класс»;</w:t>
      </w:r>
      <w:r w:rsidR="009B2B4E" w:rsidRPr="00AA43D1">
        <w:rPr>
          <w:rFonts w:ascii="Times New Roman" w:eastAsia="Times New Roman" w:hAnsi="Times New Roman" w:cs="Times New Roman"/>
          <w:sz w:val="20"/>
          <w:szCs w:val="20"/>
          <w:lang w:eastAsia="ru-RU"/>
        </w:rPr>
        <w:br/>
        <w:t xml:space="preserve">М.П. Фролов; В.П. Шолох; М.В. Юрьева; </w:t>
      </w:r>
      <w:r w:rsidRPr="00AA43D1">
        <w:rPr>
          <w:rFonts w:ascii="Times New Roman" w:eastAsia="Times New Roman" w:hAnsi="Times New Roman" w:cs="Times New Roman"/>
          <w:sz w:val="20"/>
          <w:szCs w:val="20"/>
          <w:lang w:eastAsia="ru-RU"/>
        </w:rPr>
        <w:t>Б.И. Мишин;</w:t>
      </w:r>
      <w:r w:rsidRPr="00AA43D1">
        <w:rPr>
          <w:rFonts w:ascii="Times New Roman" w:eastAsia="Times New Roman" w:hAnsi="Times New Roman" w:cs="Times New Roman"/>
          <w:sz w:val="20"/>
          <w:szCs w:val="20"/>
          <w:lang w:eastAsia="ru-RU"/>
        </w:rPr>
        <w:br/>
        <w:t>под общей редакцией Ю.Л. Вор</w:t>
      </w:r>
      <w:r w:rsidR="009B2B4E" w:rsidRPr="00AA43D1">
        <w:rPr>
          <w:rFonts w:ascii="Times New Roman" w:eastAsia="Times New Roman" w:hAnsi="Times New Roman" w:cs="Times New Roman"/>
          <w:sz w:val="20"/>
          <w:szCs w:val="20"/>
          <w:lang w:eastAsia="ru-RU"/>
        </w:rPr>
        <w:t xml:space="preserve">обьева .- Москва: АСТ: Астрель; </w:t>
      </w:r>
      <w:r w:rsidRPr="00AA43D1">
        <w:rPr>
          <w:rFonts w:ascii="Times New Roman" w:eastAsia="Times New Roman" w:hAnsi="Times New Roman" w:cs="Times New Roman"/>
          <w:sz w:val="20"/>
          <w:szCs w:val="20"/>
          <w:lang w:eastAsia="ru-RU"/>
        </w:rPr>
        <w:t>2019 г.;</w:t>
      </w:r>
    </w:p>
    <w:p w14:paraId="7DD00820" w14:textId="77777777" w:rsidR="009B2B4E" w:rsidRPr="00AA43D1" w:rsidRDefault="009B2B4E" w:rsidP="009B2B4E">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xml:space="preserve"> </w:t>
      </w:r>
    </w:p>
    <w:p w14:paraId="30D4B39B" w14:textId="77777777" w:rsidR="0018498C" w:rsidRPr="00AA43D1" w:rsidRDefault="0018498C" w:rsidP="009B2B4E">
      <w:pPr>
        <w:shd w:val="clear" w:color="auto" w:fill="F7FDF7"/>
        <w:spacing w:after="0" w:line="240" w:lineRule="auto"/>
        <w:rPr>
          <w:rFonts w:ascii="Times New Roman" w:eastAsia="Times New Roman" w:hAnsi="Times New Roman" w:cs="Times New Roman"/>
          <w:sz w:val="20"/>
          <w:szCs w:val="20"/>
          <w:lang w:eastAsia="ru-RU"/>
        </w:rPr>
      </w:pPr>
    </w:p>
    <w:p w14:paraId="6AFAFE13" w14:textId="77777777" w:rsidR="00C50DF8" w:rsidRPr="00AA43D1" w:rsidRDefault="00C50DF8" w:rsidP="009B2B4E">
      <w:pPr>
        <w:shd w:val="clear" w:color="auto" w:fill="F7FDF7"/>
        <w:spacing w:after="0" w:line="240" w:lineRule="auto"/>
        <w:rPr>
          <w:rFonts w:ascii="Times New Roman" w:eastAsia="Times New Roman" w:hAnsi="Times New Roman" w:cs="Times New Roman"/>
          <w:sz w:val="20"/>
          <w:szCs w:val="20"/>
          <w:lang w:eastAsia="ru-RU"/>
        </w:rPr>
      </w:pPr>
      <w:r w:rsidRPr="00AA43D1">
        <w:rPr>
          <w:rFonts w:ascii="LiberationSerif" w:eastAsia="Times New Roman" w:hAnsi="LiberationSerif" w:cs="Times New Roman"/>
          <w:b/>
          <w:bCs/>
          <w:caps/>
          <w:sz w:val="20"/>
          <w:szCs w:val="20"/>
          <w:lang w:eastAsia="ru-RU"/>
        </w:rPr>
        <w:t>МЕТОДИЧЕСКИЕ МАТЕРИАЛЫ ДЛЯ УЧИТЕЛЯ</w:t>
      </w:r>
    </w:p>
    <w:p w14:paraId="39F204A8" w14:textId="77777777" w:rsidR="00C50DF8" w:rsidRPr="00AA43D1" w:rsidRDefault="00C50DF8" w:rsidP="00C50DF8">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Нормативно-правовые документы</w:t>
      </w:r>
      <w:r w:rsidRPr="00AA43D1">
        <w:rPr>
          <w:rFonts w:ascii="Times New Roman" w:eastAsia="Times New Roman" w:hAnsi="Times New Roman" w:cs="Times New Roman"/>
          <w:sz w:val="20"/>
          <w:szCs w:val="20"/>
          <w:lang w:eastAsia="ru-RU"/>
        </w:rPr>
        <w:br/>
        <w:t>Закон «Об образовании» (последняя редакция).</w:t>
      </w:r>
      <w:r w:rsidRPr="00AA43D1">
        <w:rPr>
          <w:rFonts w:ascii="Times New Roman" w:eastAsia="Times New Roman" w:hAnsi="Times New Roman" w:cs="Times New Roman"/>
          <w:sz w:val="20"/>
          <w:szCs w:val="20"/>
          <w:lang w:eastAsia="ru-RU"/>
        </w:rPr>
        <w:br/>
      </w:r>
      <w:r w:rsidRPr="00AA43D1">
        <w:rPr>
          <w:rFonts w:ascii="Times New Roman" w:eastAsia="Times New Roman" w:hAnsi="Times New Roman" w:cs="Times New Roman"/>
          <w:sz w:val="20"/>
          <w:szCs w:val="20"/>
          <w:lang w:eastAsia="ru-RU"/>
        </w:rPr>
        <w:lastRenderedPageBreak/>
        <w:t>Конституция Российской Федерации (последняя редакция).</w:t>
      </w:r>
      <w:r w:rsidRPr="00AA43D1">
        <w:rPr>
          <w:rFonts w:ascii="Times New Roman" w:eastAsia="Times New Roman" w:hAnsi="Times New Roman" w:cs="Times New Roman"/>
          <w:sz w:val="20"/>
          <w:szCs w:val="20"/>
          <w:lang w:eastAsia="ru-RU"/>
        </w:rPr>
        <w:br/>
        <w:t>Концепция противодействия терроризму в Российской Федерации (утв. Презид</w:t>
      </w:r>
      <w:r w:rsidR="000326D9" w:rsidRPr="00AA43D1">
        <w:rPr>
          <w:rFonts w:ascii="Times New Roman" w:eastAsia="Times New Roman" w:hAnsi="Times New Roman" w:cs="Times New Roman"/>
          <w:sz w:val="20"/>
          <w:szCs w:val="20"/>
          <w:lang w:eastAsia="ru-RU"/>
        </w:rPr>
        <w:t>ентом Российской Федерации 5 ок</w:t>
      </w:r>
      <w:r w:rsidRPr="00AA43D1">
        <w:rPr>
          <w:rFonts w:ascii="Times New Roman" w:eastAsia="Times New Roman" w:hAnsi="Times New Roman" w:cs="Times New Roman"/>
          <w:sz w:val="20"/>
          <w:szCs w:val="20"/>
          <w:lang w:eastAsia="ru-RU"/>
        </w:rPr>
        <w:t>тября 2009 г.).</w:t>
      </w:r>
      <w:r w:rsidRPr="00AA43D1">
        <w:rPr>
          <w:rFonts w:ascii="Times New Roman" w:eastAsia="Times New Roman" w:hAnsi="Times New Roman" w:cs="Times New Roman"/>
          <w:sz w:val="20"/>
          <w:szCs w:val="20"/>
          <w:lang w:eastAsia="ru-RU"/>
        </w:rPr>
        <w:br/>
        <w:t>Положение о Национа</w:t>
      </w:r>
      <w:r w:rsidR="009B2B4E" w:rsidRPr="00AA43D1">
        <w:rPr>
          <w:rFonts w:ascii="Times New Roman" w:eastAsia="Times New Roman" w:hAnsi="Times New Roman" w:cs="Times New Roman"/>
          <w:sz w:val="20"/>
          <w:szCs w:val="20"/>
          <w:lang w:eastAsia="ru-RU"/>
        </w:rPr>
        <w:t>льном антитеррористическом коми</w:t>
      </w:r>
      <w:r w:rsidRPr="00AA43D1">
        <w:rPr>
          <w:rFonts w:ascii="Times New Roman" w:eastAsia="Times New Roman" w:hAnsi="Times New Roman" w:cs="Times New Roman"/>
          <w:sz w:val="20"/>
          <w:szCs w:val="20"/>
          <w:lang w:eastAsia="ru-RU"/>
        </w:rPr>
        <w:t>тете (утв. Указом Президента Российской Федерации от 15 февраля 2006 г. № 116).</w:t>
      </w:r>
      <w:r w:rsidRPr="00AA43D1">
        <w:rPr>
          <w:rFonts w:ascii="Times New Roman" w:eastAsia="Times New Roman" w:hAnsi="Times New Roman" w:cs="Times New Roman"/>
          <w:sz w:val="20"/>
          <w:szCs w:val="20"/>
          <w:lang w:eastAsia="ru-RU"/>
        </w:rPr>
        <w:br/>
        <w:t>Постановление Правительства Российской Федерации -О единой государственн</w:t>
      </w:r>
      <w:r w:rsidR="000326D9" w:rsidRPr="00AA43D1">
        <w:rPr>
          <w:rFonts w:ascii="Times New Roman" w:eastAsia="Times New Roman" w:hAnsi="Times New Roman" w:cs="Times New Roman"/>
          <w:sz w:val="20"/>
          <w:szCs w:val="20"/>
          <w:lang w:eastAsia="ru-RU"/>
        </w:rPr>
        <w:t>ой системе предупреждения и лик</w:t>
      </w:r>
      <w:r w:rsidRPr="00AA43D1">
        <w:rPr>
          <w:rFonts w:ascii="Times New Roman" w:eastAsia="Times New Roman" w:hAnsi="Times New Roman" w:cs="Times New Roman"/>
          <w:sz w:val="20"/>
          <w:szCs w:val="20"/>
          <w:lang w:eastAsia="ru-RU"/>
        </w:rPr>
        <w:t>видации чрезвычайных ситуаций» (последняя редакция).</w:t>
      </w:r>
      <w:r w:rsidRPr="00AA43D1">
        <w:rPr>
          <w:rFonts w:ascii="Times New Roman" w:eastAsia="Times New Roman" w:hAnsi="Times New Roman" w:cs="Times New Roman"/>
          <w:sz w:val="20"/>
          <w:szCs w:val="20"/>
          <w:lang w:eastAsia="ru-RU"/>
        </w:rPr>
        <w:br/>
        <w:t>Постановление Правительства Российской Федерации «О классификации чрезвычайных сит</w:t>
      </w:r>
      <w:r w:rsidR="000326D9" w:rsidRPr="00AA43D1">
        <w:rPr>
          <w:rFonts w:ascii="Times New Roman" w:eastAsia="Times New Roman" w:hAnsi="Times New Roman" w:cs="Times New Roman"/>
          <w:sz w:val="20"/>
          <w:szCs w:val="20"/>
          <w:lang w:eastAsia="ru-RU"/>
        </w:rPr>
        <w:t>уаций природного и тех</w:t>
      </w:r>
      <w:r w:rsidRPr="00AA43D1">
        <w:rPr>
          <w:rFonts w:ascii="Times New Roman" w:eastAsia="Times New Roman" w:hAnsi="Times New Roman" w:cs="Times New Roman"/>
          <w:sz w:val="20"/>
          <w:szCs w:val="20"/>
          <w:lang w:eastAsia="ru-RU"/>
        </w:rPr>
        <w:t>ногенного характера* (от 21 мая 2007 г. № 304).</w:t>
      </w:r>
      <w:r w:rsidRPr="00AA43D1">
        <w:rPr>
          <w:rFonts w:ascii="Times New Roman" w:eastAsia="Times New Roman" w:hAnsi="Times New Roman" w:cs="Times New Roman"/>
          <w:sz w:val="20"/>
          <w:szCs w:val="20"/>
          <w:lang w:eastAsia="ru-RU"/>
        </w:rPr>
        <w:br/>
        <w:t>Правила дорожного движения Российской Федерации (последняя редакция).</w:t>
      </w:r>
      <w:r w:rsidRPr="00AA43D1">
        <w:rPr>
          <w:rFonts w:ascii="Times New Roman" w:eastAsia="Times New Roman" w:hAnsi="Times New Roman" w:cs="Times New Roman"/>
          <w:sz w:val="20"/>
          <w:szCs w:val="20"/>
          <w:lang w:eastAsia="ru-RU"/>
        </w:rPr>
        <w:br/>
        <w:t>Семейный кодекс Рос</w:t>
      </w:r>
      <w:r w:rsidR="009B2B4E" w:rsidRPr="00AA43D1">
        <w:rPr>
          <w:rFonts w:ascii="Times New Roman" w:eastAsia="Times New Roman" w:hAnsi="Times New Roman" w:cs="Times New Roman"/>
          <w:sz w:val="20"/>
          <w:szCs w:val="20"/>
          <w:lang w:eastAsia="ru-RU"/>
        </w:rPr>
        <w:t>сийской Федерации (последняя ре</w:t>
      </w:r>
      <w:r w:rsidRPr="00AA43D1">
        <w:rPr>
          <w:rFonts w:ascii="Times New Roman" w:eastAsia="Times New Roman" w:hAnsi="Times New Roman" w:cs="Times New Roman"/>
          <w:sz w:val="20"/>
          <w:szCs w:val="20"/>
          <w:lang w:eastAsia="ru-RU"/>
        </w:rPr>
        <w:t>дакция).</w:t>
      </w:r>
      <w:r w:rsidRPr="00AA43D1">
        <w:rPr>
          <w:rFonts w:ascii="Times New Roman" w:eastAsia="Times New Roman" w:hAnsi="Times New Roman" w:cs="Times New Roman"/>
          <w:sz w:val="20"/>
          <w:szCs w:val="20"/>
          <w:lang w:eastAsia="ru-RU"/>
        </w:rPr>
        <w:br/>
        <w:t>Стратегия национальной безопасности Российской Феде¬рации до 2020 г. (утв. Ук</w:t>
      </w:r>
      <w:r w:rsidR="000326D9" w:rsidRPr="00AA43D1">
        <w:rPr>
          <w:rFonts w:ascii="Times New Roman" w:eastAsia="Times New Roman" w:hAnsi="Times New Roman" w:cs="Times New Roman"/>
          <w:sz w:val="20"/>
          <w:szCs w:val="20"/>
          <w:lang w:eastAsia="ru-RU"/>
        </w:rPr>
        <w:t>азом Президента Российской Феде</w:t>
      </w:r>
      <w:r w:rsidRPr="00AA43D1">
        <w:rPr>
          <w:rFonts w:ascii="Times New Roman" w:eastAsia="Times New Roman" w:hAnsi="Times New Roman" w:cs="Times New Roman"/>
          <w:sz w:val="20"/>
          <w:szCs w:val="20"/>
          <w:lang w:eastAsia="ru-RU"/>
        </w:rPr>
        <w:t>рации от 12 мая 2009 г. № 537).</w:t>
      </w:r>
      <w:r w:rsidRPr="00AA43D1">
        <w:rPr>
          <w:rFonts w:ascii="Times New Roman" w:eastAsia="Times New Roman" w:hAnsi="Times New Roman" w:cs="Times New Roman"/>
          <w:sz w:val="20"/>
          <w:szCs w:val="20"/>
          <w:lang w:eastAsia="ru-RU"/>
        </w:rPr>
        <w:br/>
        <w:t>Стратегия государственной антинаркотической политики Российской Федерации до 2020 г. (утв. Указом Президента Российской Федерации от 9 июня 2010 г. № 690).</w:t>
      </w:r>
      <w:r w:rsidRPr="00AA43D1">
        <w:rPr>
          <w:rFonts w:ascii="Times New Roman" w:eastAsia="Times New Roman" w:hAnsi="Times New Roman" w:cs="Times New Roman"/>
          <w:sz w:val="20"/>
          <w:szCs w:val="20"/>
          <w:lang w:eastAsia="ru-RU"/>
        </w:rPr>
        <w:br/>
        <w:t>Уголовный кодекс Рос</w:t>
      </w:r>
      <w:r w:rsidR="000326D9" w:rsidRPr="00AA43D1">
        <w:rPr>
          <w:rFonts w:ascii="Times New Roman" w:eastAsia="Times New Roman" w:hAnsi="Times New Roman" w:cs="Times New Roman"/>
          <w:sz w:val="20"/>
          <w:szCs w:val="20"/>
          <w:lang w:eastAsia="ru-RU"/>
        </w:rPr>
        <w:t>сийской Федерации (последняя ре</w:t>
      </w:r>
      <w:r w:rsidRPr="00AA43D1">
        <w:rPr>
          <w:rFonts w:ascii="Times New Roman" w:eastAsia="Times New Roman" w:hAnsi="Times New Roman" w:cs="Times New Roman"/>
          <w:sz w:val="20"/>
          <w:szCs w:val="20"/>
          <w:lang w:eastAsia="ru-RU"/>
        </w:rPr>
        <w:t>дакции).</w:t>
      </w:r>
      <w:r w:rsidRPr="00AA43D1">
        <w:rPr>
          <w:rFonts w:ascii="Times New Roman" w:eastAsia="Times New Roman" w:hAnsi="Times New Roman" w:cs="Times New Roman"/>
          <w:sz w:val="20"/>
          <w:szCs w:val="20"/>
          <w:lang w:eastAsia="ru-RU"/>
        </w:rPr>
        <w:br/>
        <w:t>Указ Президента Росси</w:t>
      </w:r>
      <w:r w:rsidR="000326D9" w:rsidRPr="00AA43D1">
        <w:rPr>
          <w:rFonts w:ascii="Times New Roman" w:eastAsia="Times New Roman" w:hAnsi="Times New Roman" w:cs="Times New Roman"/>
          <w:sz w:val="20"/>
          <w:szCs w:val="20"/>
          <w:lang w:eastAsia="ru-RU"/>
        </w:rPr>
        <w:t>йской Федерации «О мерах по про</w:t>
      </w:r>
      <w:r w:rsidRPr="00AA43D1">
        <w:rPr>
          <w:rFonts w:ascii="Times New Roman" w:eastAsia="Times New Roman" w:hAnsi="Times New Roman" w:cs="Times New Roman"/>
          <w:sz w:val="20"/>
          <w:szCs w:val="20"/>
          <w:lang w:eastAsia="ru-RU"/>
        </w:rPr>
        <w:t>тиводействию терроризму» (от 15 февраля 2006 г. № 116).</w:t>
      </w:r>
      <w:r w:rsidRPr="00AA43D1">
        <w:rPr>
          <w:rFonts w:ascii="Times New Roman" w:eastAsia="Times New Roman" w:hAnsi="Times New Roman" w:cs="Times New Roman"/>
          <w:sz w:val="20"/>
          <w:szCs w:val="20"/>
          <w:lang w:eastAsia="ru-RU"/>
        </w:rPr>
        <w:br/>
        <w:t>Федеральный закон «Об аварийно-спасательных службах и статусе спасателя» (последняя редакция).</w:t>
      </w:r>
      <w:r w:rsidRPr="00AA43D1">
        <w:rPr>
          <w:rFonts w:ascii="Times New Roman" w:eastAsia="Times New Roman" w:hAnsi="Times New Roman" w:cs="Times New Roman"/>
          <w:sz w:val="20"/>
          <w:szCs w:val="20"/>
          <w:lang w:eastAsia="ru-RU"/>
        </w:rPr>
        <w:br/>
        <w:t>Федеральный закон «О безопасности» (последняя редакция)</w:t>
      </w:r>
      <w:r w:rsidRPr="00AA43D1">
        <w:rPr>
          <w:rFonts w:ascii="Times New Roman" w:eastAsia="Times New Roman" w:hAnsi="Times New Roman" w:cs="Times New Roman"/>
          <w:sz w:val="20"/>
          <w:szCs w:val="20"/>
          <w:lang w:eastAsia="ru-RU"/>
        </w:rPr>
        <w:br/>
        <w:t>Федеральный закон «О гражданской обороне» (последняя редакция).</w:t>
      </w:r>
      <w:r w:rsidRPr="00AA43D1">
        <w:rPr>
          <w:rFonts w:ascii="Times New Roman" w:eastAsia="Times New Roman" w:hAnsi="Times New Roman" w:cs="Times New Roman"/>
          <w:sz w:val="20"/>
          <w:szCs w:val="20"/>
          <w:lang w:eastAsia="ru-RU"/>
        </w:rPr>
        <w:br/>
        <w:t>Федеральный закон «О защите населения и территорий от чрезвычайных ситуаций пр</w:t>
      </w:r>
      <w:r w:rsidR="000326D9" w:rsidRPr="00AA43D1">
        <w:rPr>
          <w:rFonts w:ascii="Times New Roman" w:eastAsia="Times New Roman" w:hAnsi="Times New Roman" w:cs="Times New Roman"/>
          <w:sz w:val="20"/>
          <w:szCs w:val="20"/>
          <w:lang w:eastAsia="ru-RU"/>
        </w:rPr>
        <w:t>иродного и техногенного характе</w:t>
      </w:r>
      <w:r w:rsidRPr="00AA43D1">
        <w:rPr>
          <w:rFonts w:ascii="Times New Roman" w:eastAsia="Times New Roman" w:hAnsi="Times New Roman" w:cs="Times New Roman"/>
          <w:sz w:val="20"/>
          <w:szCs w:val="20"/>
          <w:lang w:eastAsia="ru-RU"/>
        </w:rPr>
        <w:t>ра» (последняя редакция)</w:t>
      </w:r>
      <w:r w:rsidRPr="00AA43D1">
        <w:rPr>
          <w:rFonts w:ascii="Times New Roman" w:eastAsia="Times New Roman" w:hAnsi="Times New Roman" w:cs="Times New Roman"/>
          <w:sz w:val="20"/>
          <w:szCs w:val="20"/>
          <w:lang w:eastAsia="ru-RU"/>
        </w:rPr>
        <w:br/>
        <w:t xml:space="preserve">Федеральный закон «О </w:t>
      </w:r>
      <w:r w:rsidR="009B2B4E" w:rsidRPr="00AA43D1">
        <w:rPr>
          <w:rFonts w:ascii="Times New Roman" w:eastAsia="Times New Roman" w:hAnsi="Times New Roman" w:cs="Times New Roman"/>
          <w:sz w:val="20"/>
          <w:szCs w:val="20"/>
          <w:lang w:eastAsia="ru-RU"/>
        </w:rPr>
        <w:t>наркотических средствах и психо</w:t>
      </w:r>
      <w:r w:rsidRPr="00AA43D1">
        <w:rPr>
          <w:rFonts w:ascii="Times New Roman" w:eastAsia="Times New Roman" w:hAnsi="Times New Roman" w:cs="Times New Roman"/>
          <w:sz w:val="20"/>
          <w:szCs w:val="20"/>
          <w:lang w:eastAsia="ru-RU"/>
        </w:rPr>
        <w:t>тропных веществах* (последняя редакция).</w:t>
      </w:r>
      <w:r w:rsidRPr="00AA43D1">
        <w:rPr>
          <w:rFonts w:ascii="Times New Roman" w:eastAsia="Times New Roman" w:hAnsi="Times New Roman" w:cs="Times New Roman"/>
          <w:sz w:val="20"/>
          <w:szCs w:val="20"/>
          <w:lang w:eastAsia="ru-RU"/>
        </w:rPr>
        <w:br/>
        <w:t>Федеральный закон *0</w:t>
      </w:r>
      <w:r w:rsidR="009B2B4E" w:rsidRPr="00AA43D1">
        <w:rPr>
          <w:rFonts w:ascii="Times New Roman" w:eastAsia="Times New Roman" w:hAnsi="Times New Roman" w:cs="Times New Roman"/>
          <w:sz w:val="20"/>
          <w:szCs w:val="20"/>
          <w:lang w:eastAsia="ru-RU"/>
        </w:rPr>
        <w:t xml:space="preserve"> пожарной безопасности» (послед</w:t>
      </w:r>
      <w:r w:rsidRPr="00AA43D1">
        <w:rPr>
          <w:rFonts w:ascii="Times New Roman" w:eastAsia="Times New Roman" w:hAnsi="Times New Roman" w:cs="Times New Roman"/>
          <w:sz w:val="20"/>
          <w:szCs w:val="20"/>
          <w:lang w:eastAsia="ru-RU"/>
        </w:rPr>
        <w:t>няя редакция)</w:t>
      </w:r>
      <w:r w:rsidRPr="00AA43D1">
        <w:rPr>
          <w:rFonts w:ascii="Times New Roman" w:eastAsia="Times New Roman" w:hAnsi="Times New Roman" w:cs="Times New Roman"/>
          <w:sz w:val="20"/>
          <w:szCs w:val="20"/>
          <w:lang w:eastAsia="ru-RU"/>
        </w:rPr>
        <w:br/>
        <w:t>Федеральный закон *0 противодействии терроризму» (последняя редакция).</w:t>
      </w:r>
      <w:r w:rsidRPr="00AA43D1">
        <w:rPr>
          <w:rFonts w:ascii="Times New Roman" w:eastAsia="Times New Roman" w:hAnsi="Times New Roman" w:cs="Times New Roman"/>
          <w:sz w:val="20"/>
          <w:szCs w:val="20"/>
          <w:lang w:eastAsia="ru-RU"/>
        </w:rPr>
        <w:br/>
        <w:t>Федеральный закон «О противодействии экстремистской деятельности» (последняя редакция).</w:t>
      </w:r>
      <w:r w:rsidRPr="00AA43D1">
        <w:rPr>
          <w:rFonts w:ascii="Times New Roman" w:eastAsia="Times New Roman" w:hAnsi="Times New Roman" w:cs="Times New Roman"/>
          <w:sz w:val="20"/>
          <w:szCs w:val="20"/>
          <w:lang w:eastAsia="ru-RU"/>
        </w:rPr>
        <w:br/>
        <w:t>Федеральный закон »0 физической культуре и спорте в Российской Федерации» (последняя редакция).</w:t>
      </w:r>
    </w:p>
    <w:p w14:paraId="14A96E49" w14:textId="77777777" w:rsidR="00C50DF8" w:rsidRPr="00AA43D1" w:rsidRDefault="00C50DF8" w:rsidP="00C50DF8">
      <w:pPr>
        <w:shd w:val="clear" w:color="auto" w:fill="FFFFFF"/>
        <w:spacing w:before="240" w:after="120" w:line="240" w:lineRule="atLeast"/>
        <w:outlineLvl w:val="1"/>
        <w:rPr>
          <w:rFonts w:ascii="LiberationSerif" w:eastAsia="Times New Roman" w:hAnsi="LiberationSerif" w:cs="Times New Roman"/>
          <w:b/>
          <w:bCs/>
          <w:caps/>
          <w:sz w:val="20"/>
          <w:szCs w:val="20"/>
          <w:lang w:eastAsia="ru-RU"/>
        </w:rPr>
      </w:pPr>
      <w:r w:rsidRPr="00AA43D1">
        <w:rPr>
          <w:rFonts w:ascii="LiberationSerif" w:eastAsia="Times New Roman" w:hAnsi="LiberationSerif" w:cs="Times New Roman"/>
          <w:b/>
          <w:bCs/>
          <w:caps/>
          <w:sz w:val="20"/>
          <w:szCs w:val="20"/>
          <w:lang w:eastAsia="ru-RU"/>
        </w:rPr>
        <w:t>ЦИФРОВЫЕ ОБРАЗОВАТЕЛЬНЫЕ РЕСУРСЫ И РЕСУРСЫ СЕТИ ИНТЕРНЕТ</w:t>
      </w:r>
    </w:p>
    <w:p w14:paraId="20E44EA2" w14:textId="710F8C27" w:rsidR="007C6537" w:rsidRPr="00AA43D1" w:rsidRDefault="0015490A" w:rsidP="0018498C">
      <w:pPr>
        <w:shd w:val="clear" w:color="auto" w:fill="F7FDF7"/>
        <w:spacing w:line="240" w:lineRule="auto"/>
        <w:rPr>
          <w:rFonts w:ascii="Times New Roman" w:eastAsia="Times New Roman" w:hAnsi="Times New Roman" w:cs="Times New Roman"/>
          <w:sz w:val="20"/>
          <w:szCs w:val="20"/>
          <w:lang w:eastAsia="ru-RU"/>
        </w:rPr>
      </w:pPr>
      <w:hyperlink r:id="rId7" w:history="1">
        <w:r w:rsidR="007C6537" w:rsidRPr="00AA43D1">
          <w:rPr>
            <w:rStyle w:val="aff8"/>
            <w:rFonts w:ascii="Times New Roman" w:eastAsia="Times New Roman" w:hAnsi="Times New Roman" w:cs="Times New Roman"/>
            <w:sz w:val="20"/>
            <w:szCs w:val="20"/>
            <w:lang w:eastAsia="ru-RU"/>
          </w:rPr>
          <w:t>https://multiurok.ru</w:t>
        </w:r>
      </w:hyperlink>
    </w:p>
    <w:p w14:paraId="0203B648" w14:textId="77777777" w:rsidR="007C6537" w:rsidRPr="00AA43D1" w:rsidRDefault="007C6537" w:rsidP="0018498C">
      <w:pPr>
        <w:shd w:val="clear" w:color="auto" w:fill="F7FDF7"/>
        <w:spacing w:line="240" w:lineRule="auto"/>
        <w:rPr>
          <w:rFonts w:ascii="Times New Roman" w:eastAsia="Times New Roman" w:hAnsi="Times New Roman" w:cs="Times New Roman"/>
          <w:sz w:val="20"/>
          <w:szCs w:val="20"/>
          <w:lang w:eastAsia="ru-RU"/>
        </w:rPr>
      </w:pPr>
    </w:p>
    <w:p w14:paraId="57C82B55" w14:textId="07CDB2FE" w:rsidR="00C50DF8" w:rsidRPr="00AA43D1" w:rsidRDefault="00C50DF8" w:rsidP="007C6537">
      <w:pPr>
        <w:shd w:val="clear" w:color="auto" w:fill="F7FDF7"/>
        <w:spacing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br/>
      </w:r>
      <w:hyperlink r:id="rId8" w:history="1"/>
      <w:r w:rsidRPr="00AA43D1">
        <w:rPr>
          <w:rFonts w:ascii="Times New Roman" w:eastAsia="Times New Roman" w:hAnsi="Times New Roman" w:cs="Times New Roman"/>
          <w:b/>
          <w:bCs/>
          <w:caps/>
          <w:color w:val="000000"/>
          <w:kern w:val="36"/>
          <w:sz w:val="20"/>
          <w:szCs w:val="20"/>
          <w:lang w:eastAsia="ru-RU"/>
        </w:rPr>
        <w:t>МАТЕРИАЛЬНО-ТЕХНИЧЕСКОЕ ОБЕСПЕЧЕНИЕ ОБРАЗОВАТЕЛЬНОГО ПРОЦЕССА</w:t>
      </w:r>
    </w:p>
    <w:p w14:paraId="353337E4" w14:textId="77777777" w:rsidR="00C50DF8" w:rsidRPr="00AA43D1" w:rsidRDefault="00C50DF8" w:rsidP="00C50DF8">
      <w:pPr>
        <w:shd w:val="clear" w:color="auto" w:fill="FFFFFF"/>
        <w:spacing w:before="240" w:after="120" w:line="240" w:lineRule="atLeast"/>
        <w:outlineLvl w:val="1"/>
        <w:rPr>
          <w:rFonts w:ascii="Times New Roman" w:eastAsia="Times New Roman" w:hAnsi="Times New Roman" w:cs="Times New Roman"/>
          <w:b/>
          <w:bCs/>
          <w:caps/>
          <w:color w:val="000000"/>
          <w:sz w:val="20"/>
          <w:szCs w:val="20"/>
          <w:lang w:eastAsia="ru-RU"/>
        </w:rPr>
      </w:pPr>
      <w:r w:rsidRPr="00AA43D1">
        <w:rPr>
          <w:rFonts w:ascii="Times New Roman" w:eastAsia="Times New Roman" w:hAnsi="Times New Roman" w:cs="Times New Roman"/>
          <w:b/>
          <w:bCs/>
          <w:caps/>
          <w:color w:val="000000"/>
          <w:sz w:val="20"/>
          <w:szCs w:val="20"/>
          <w:lang w:eastAsia="ru-RU"/>
        </w:rPr>
        <w:t>УЧЕБНОЕ ОБОРУДОВАНИЕ</w:t>
      </w:r>
    </w:p>
    <w:p w14:paraId="08F401C5" w14:textId="77777777" w:rsidR="00C50DF8" w:rsidRPr="00AA43D1" w:rsidRDefault="00C50DF8"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1. Бинт.</w:t>
      </w:r>
      <w:r w:rsidRPr="00AA43D1">
        <w:rPr>
          <w:rFonts w:ascii="Times New Roman" w:eastAsia="Times New Roman" w:hAnsi="Times New Roman" w:cs="Times New Roman"/>
          <w:color w:val="000000"/>
          <w:sz w:val="20"/>
          <w:szCs w:val="20"/>
          <w:lang w:eastAsia="ru-RU"/>
        </w:rPr>
        <w:br/>
        <w:t>2. Компас.</w:t>
      </w:r>
      <w:r w:rsidRPr="00AA43D1">
        <w:rPr>
          <w:rFonts w:ascii="Times New Roman" w:eastAsia="Times New Roman" w:hAnsi="Times New Roman" w:cs="Times New Roman"/>
          <w:color w:val="000000"/>
          <w:sz w:val="20"/>
          <w:szCs w:val="20"/>
          <w:lang w:eastAsia="ru-RU"/>
        </w:rPr>
        <w:br/>
        <w:t>3. Кровоостанавливающий жгут</w:t>
      </w:r>
      <w:r w:rsidRPr="00AA43D1">
        <w:rPr>
          <w:rFonts w:ascii="Times New Roman" w:eastAsia="Times New Roman" w:hAnsi="Times New Roman" w:cs="Times New Roman"/>
          <w:color w:val="000000"/>
          <w:sz w:val="20"/>
          <w:szCs w:val="20"/>
          <w:lang w:eastAsia="ru-RU"/>
        </w:rPr>
        <w:br/>
        <w:t xml:space="preserve">4. Носилки. </w:t>
      </w:r>
    </w:p>
    <w:p w14:paraId="6AC696A5" w14:textId="69FF03F3" w:rsidR="007C6537" w:rsidRPr="00AA43D1" w:rsidRDefault="00C50DF8"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5. Плакаты по ОБЖ.</w:t>
      </w:r>
      <w:r w:rsidRPr="00AA43D1">
        <w:rPr>
          <w:rFonts w:ascii="Times New Roman" w:eastAsia="Times New Roman" w:hAnsi="Times New Roman" w:cs="Times New Roman"/>
          <w:color w:val="000000"/>
          <w:sz w:val="20"/>
          <w:szCs w:val="20"/>
          <w:lang w:eastAsia="ru-RU"/>
        </w:rPr>
        <w:br/>
      </w:r>
      <w:r w:rsidR="007C6537" w:rsidRPr="00AA43D1">
        <w:rPr>
          <w:rFonts w:ascii="Times New Roman" w:eastAsia="Times New Roman" w:hAnsi="Times New Roman" w:cs="Times New Roman"/>
          <w:color w:val="000000"/>
          <w:sz w:val="20"/>
          <w:szCs w:val="20"/>
          <w:lang w:eastAsia="ru-RU"/>
        </w:rPr>
        <w:t>6</w:t>
      </w:r>
      <w:r w:rsidRPr="00AA43D1">
        <w:rPr>
          <w:rFonts w:ascii="Times New Roman" w:eastAsia="Times New Roman" w:hAnsi="Times New Roman" w:cs="Times New Roman"/>
          <w:color w:val="000000"/>
          <w:sz w:val="20"/>
          <w:szCs w:val="20"/>
          <w:lang w:eastAsia="ru-RU"/>
        </w:rPr>
        <w:t>. Противогазы.</w:t>
      </w:r>
      <w:r w:rsidRPr="00AA43D1">
        <w:rPr>
          <w:rFonts w:ascii="Times New Roman" w:eastAsia="Times New Roman" w:hAnsi="Times New Roman" w:cs="Times New Roman"/>
          <w:color w:val="000000"/>
          <w:sz w:val="20"/>
          <w:szCs w:val="20"/>
          <w:lang w:eastAsia="ru-RU"/>
        </w:rPr>
        <w:br/>
      </w:r>
      <w:r w:rsidR="007C6537" w:rsidRPr="00AA43D1">
        <w:rPr>
          <w:rFonts w:ascii="Times New Roman" w:eastAsia="Times New Roman" w:hAnsi="Times New Roman" w:cs="Times New Roman"/>
          <w:color w:val="000000"/>
          <w:sz w:val="20"/>
          <w:szCs w:val="20"/>
          <w:lang w:eastAsia="ru-RU"/>
        </w:rPr>
        <w:t>7</w:t>
      </w:r>
      <w:r w:rsidRPr="00AA43D1">
        <w:rPr>
          <w:rFonts w:ascii="Times New Roman" w:eastAsia="Times New Roman" w:hAnsi="Times New Roman" w:cs="Times New Roman"/>
          <w:color w:val="000000"/>
          <w:sz w:val="20"/>
          <w:szCs w:val="20"/>
          <w:lang w:eastAsia="ru-RU"/>
        </w:rPr>
        <w:t>. Флаг России.</w:t>
      </w:r>
    </w:p>
    <w:p w14:paraId="13F4912D" w14:textId="083FF6E9" w:rsidR="00C50DF8" w:rsidRPr="00AA43D1" w:rsidRDefault="007C6537"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8</w:t>
      </w:r>
      <w:r w:rsidR="00C50DF8" w:rsidRPr="00AA43D1">
        <w:rPr>
          <w:rFonts w:ascii="Times New Roman" w:eastAsia="Times New Roman" w:hAnsi="Times New Roman" w:cs="Times New Roman"/>
          <w:color w:val="000000"/>
          <w:sz w:val="20"/>
          <w:szCs w:val="20"/>
          <w:lang w:eastAsia="ru-RU"/>
        </w:rPr>
        <w:t>. Шина</w:t>
      </w:r>
      <w:r w:rsidR="00C50DF8" w:rsidRPr="00AA43D1">
        <w:rPr>
          <w:rFonts w:ascii="Times New Roman" w:eastAsia="Times New Roman" w:hAnsi="Times New Roman" w:cs="Times New Roman"/>
          <w:color w:val="000000"/>
          <w:sz w:val="20"/>
          <w:szCs w:val="20"/>
          <w:lang w:eastAsia="ru-RU"/>
        </w:rPr>
        <w:br/>
      </w:r>
    </w:p>
    <w:p w14:paraId="27DD64A3" w14:textId="487750A4" w:rsidR="00C50DF8" w:rsidRPr="00AA43D1" w:rsidRDefault="00C50DF8" w:rsidP="00C50DF8">
      <w:pPr>
        <w:shd w:val="clear" w:color="auto" w:fill="FFFFFF"/>
        <w:spacing w:before="240" w:after="120" w:line="240" w:lineRule="atLeast"/>
        <w:outlineLvl w:val="1"/>
        <w:rPr>
          <w:rFonts w:ascii="Times New Roman" w:eastAsia="Times New Roman" w:hAnsi="Times New Roman" w:cs="Times New Roman"/>
          <w:b/>
          <w:bCs/>
          <w:caps/>
          <w:color w:val="000000"/>
          <w:sz w:val="20"/>
          <w:szCs w:val="20"/>
          <w:lang w:eastAsia="ru-RU"/>
        </w:rPr>
      </w:pPr>
      <w:r w:rsidRPr="00AA43D1">
        <w:rPr>
          <w:rFonts w:ascii="Times New Roman" w:eastAsia="Times New Roman" w:hAnsi="Times New Roman" w:cs="Times New Roman"/>
          <w:b/>
          <w:bCs/>
          <w:caps/>
          <w:color w:val="000000"/>
          <w:sz w:val="20"/>
          <w:szCs w:val="20"/>
          <w:lang w:eastAsia="ru-RU"/>
        </w:rPr>
        <w:t>ОБОРУДОВАНИЕ ДЛЯ ПРОВЕДЕНИЯ ПРАКТИЧЕСКИХ РАБОТ</w:t>
      </w:r>
    </w:p>
    <w:p w14:paraId="6A3A5941" w14:textId="77777777" w:rsidR="00AA43D1" w:rsidRDefault="00C50DF8" w:rsidP="00AA43D1">
      <w:pPr>
        <w:shd w:val="clear" w:color="auto" w:fill="F7FDF7"/>
        <w:spacing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1.Персональный компьютер</w:t>
      </w:r>
      <w:r w:rsidRPr="00AA43D1">
        <w:rPr>
          <w:rFonts w:ascii="Times New Roman" w:eastAsia="Times New Roman" w:hAnsi="Times New Roman" w:cs="Times New Roman"/>
          <w:color w:val="000000"/>
          <w:sz w:val="20"/>
          <w:szCs w:val="20"/>
          <w:lang w:eastAsia="ru-RU"/>
        </w:rPr>
        <w:br/>
        <w:t>2.Принтер лазерный</w:t>
      </w:r>
      <w:r w:rsidRPr="00AA43D1">
        <w:rPr>
          <w:rFonts w:ascii="Times New Roman" w:eastAsia="Times New Roman" w:hAnsi="Times New Roman" w:cs="Times New Roman"/>
          <w:color w:val="000000"/>
          <w:sz w:val="20"/>
          <w:szCs w:val="20"/>
          <w:lang w:eastAsia="ru-RU"/>
        </w:rPr>
        <w:br/>
        <w:t>3.Мультимедийный проектор</w:t>
      </w:r>
      <w:r w:rsidRPr="00AA43D1">
        <w:rPr>
          <w:rFonts w:ascii="Times New Roman" w:eastAsia="Times New Roman" w:hAnsi="Times New Roman" w:cs="Times New Roman"/>
          <w:color w:val="000000"/>
          <w:sz w:val="20"/>
          <w:szCs w:val="20"/>
          <w:lang w:eastAsia="ru-RU"/>
        </w:rPr>
        <w:br/>
        <w:t>4. Конституция Российской Федерации</w:t>
      </w:r>
      <w:r w:rsidRPr="00AA43D1">
        <w:rPr>
          <w:rFonts w:ascii="Times New Roman" w:eastAsia="Times New Roman" w:hAnsi="Times New Roman" w:cs="Times New Roman"/>
          <w:color w:val="000000"/>
          <w:sz w:val="20"/>
          <w:szCs w:val="20"/>
          <w:lang w:eastAsia="ru-RU"/>
        </w:rPr>
        <w:br/>
        <w:t>5. ФЗ «О воинской обязанности и военной службе»</w:t>
      </w:r>
      <w:r w:rsidRPr="00AA43D1">
        <w:rPr>
          <w:rFonts w:ascii="Times New Roman" w:eastAsia="Times New Roman" w:hAnsi="Times New Roman" w:cs="Times New Roman"/>
          <w:color w:val="000000"/>
          <w:sz w:val="20"/>
          <w:szCs w:val="20"/>
          <w:lang w:eastAsia="ru-RU"/>
        </w:rPr>
        <w:br/>
        <w:t>6. ФЗ «О пожарной безопасности»</w:t>
      </w:r>
      <w:r w:rsidRPr="00AA43D1">
        <w:rPr>
          <w:rFonts w:ascii="Times New Roman" w:eastAsia="Times New Roman" w:hAnsi="Times New Roman" w:cs="Times New Roman"/>
          <w:color w:val="000000"/>
          <w:sz w:val="20"/>
          <w:szCs w:val="20"/>
          <w:lang w:eastAsia="ru-RU"/>
        </w:rPr>
        <w:br/>
        <w:t>7. Брошюра «Действия населения по предупреждению террористических акций»</w:t>
      </w:r>
      <w:r w:rsidRPr="00AA43D1">
        <w:rPr>
          <w:rFonts w:ascii="Times New Roman" w:eastAsia="Times New Roman" w:hAnsi="Times New Roman" w:cs="Times New Roman"/>
          <w:color w:val="000000"/>
          <w:sz w:val="20"/>
          <w:szCs w:val="20"/>
          <w:lang w:eastAsia="ru-RU"/>
        </w:rPr>
        <w:br/>
        <w:t>8. Брошюра «Первая медицинская помощь в чрезвычайных ситуациях»</w:t>
      </w:r>
      <w:r w:rsidRPr="00AA43D1">
        <w:rPr>
          <w:rFonts w:ascii="Times New Roman" w:eastAsia="Times New Roman" w:hAnsi="Times New Roman" w:cs="Times New Roman"/>
          <w:color w:val="000000"/>
          <w:sz w:val="20"/>
          <w:szCs w:val="20"/>
          <w:lang w:eastAsia="ru-RU"/>
        </w:rPr>
        <w:br/>
        <w:t>9. Брошюра «Первичная профилактика курения табака»</w:t>
      </w:r>
      <w:r w:rsidRPr="00AA43D1">
        <w:rPr>
          <w:rFonts w:ascii="Times New Roman" w:eastAsia="Times New Roman" w:hAnsi="Times New Roman" w:cs="Times New Roman"/>
          <w:color w:val="000000"/>
          <w:sz w:val="20"/>
          <w:szCs w:val="20"/>
          <w:lang w:eastAsia="ru-RU"/>
        </w:rPr>
        <w:br/>
        <w:t>10.Брошюра «Средства защиты органов дыхания и кожи (противогазы, респираторы и защитная одежда)»</w:t>
      </w:r>
      <w:r w:rsidRPr="00AA43D1">
        <w:rPr>
          <w:rFonts w:ascii="Times New Roman" w:eastAsia="Times New Roman" w:hAnsi="Times New Roman" w:cs="Times New Roman"/>
          <w:color w:val="000000"/>
          <w:sz w:val="20"/>
          <w:szCs w:val="20"/>
          <w:lang w:eastAsia="ru-RU"/>
        </w:rPr>
        <w:br/>
        <w:t>11. Брошюра «Школа выживания. Обеспечение жизнедеятельности в экстремальных ситуациях»</w:t>
      </w:r>
    </w:p>
    <w:p w14:paraId="6E1DB32E" w14:textId="34202A93" w:rsidR="00AA43D1" w:rsidRPr="00AA43D1" w:rsidRDefault="00C50DF8" w:rsidP="007579B7">
      <w:pPr>
        <w:shd w:val="clear" w:color="auto" w:fill="F7FDF7"/>
        <w:spacing w:line="240" w:lineRule="auto"/>
        <w:rPr>
          <w:rFonts w:ascii="LiberationSerif" w:eastAsia="Times New Roman" w:hAnsi="LiberationSerif" w:cs="Times New Roman"/>
          <w:color w:val="000000"/>
          <w:lang w:eastAsia="ru-RU"/>
        </w:rPr>
      </w:pPr>
      <w:r w:rsidRPr="00AA43D1">
        <w:rPr>
          <w:rFonts w:ascii="Times New Roman" w:eastAsia="Times New Roman" w:hAnsi="Times New Roman" w:cs="Times New Roman"/>
          <w:color w:val="000000"/>
          <w:sz w:val="20"/>
          <w:szCs w:val="20"/>
          <w:lang w:eastAsia="ru-RU"/>
        </w:rPr>
        <w:br/>
      </w:r>
      <w:r w:rsidR="00AA43D1" w:rsidRPr="00AA43D1">
        <w:rPr>
          <w:rFonts w:ascii="LiberationSerif" w:eastAsia="Times New Roman" w:hAnsi="LiberationSerif" w:cs="Times New Roman"/>
          <w:color w:val="000000"/>
          <w:lang w:eastAsia="ru-RU"/>
        </w:rPr>
        <w:t xml:space="preserve"> </w:t>
      </w:r>
    </w:p>
    <w:p w14:paraId="046FCFBF"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p>
    <w:p w14:paraId="50817261"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lastRenderedPageBreak/>
        <w:t xml:space="preserve">                 Принято</w:t>
      </w:r>
    </w:p>
    <w:p w14:paraId="110DE296"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Решение педагогического совета</w:t>
      </w:r>
    </w:p>
    <w:p w14:paraId="69A9B3DD" w14:textId="06F1586C" w:rsidR="00C50DF8" w:rsidRPr="00A813C7" w:rsidRDefault="00857363" w:rsidP="00A813C7">
      <w:pPr>
        <w:shd w:val="clear" w:color="auto" w:fill="F7FDF7"/>
        <w:spacing w:line="480" w:lineRule="auto"/>
        <w:rPr>
          <w:rFonts w:ascii="LiberationSerif" w:eastAsia="Times New Roman" w:hAnsi="LiberationSerif" w:cs="Times New Roman"/>
          <w:color w:val="000000"/>
          <w:lang w:eastAsia="ru-RU"/>
        </w:rPr>
        <w:sectPr w:rsidR="00C50DF8" w:rsidRPr="00A813C7">
          <w:pgSz w:w="11900" w:h="16840"/>
          <w:pgMar w:top="284" w:right="556" w:bottom="1440" w:left="664" w:header="720" w:footer="720" w:gutter="0"/>
          <w:cols w:space="720" w:equalWidth="0">
            <w:col w:w="10680" w:space="0"/>
          </w:cols>
          <w:docGrid w:linePitch="360"/>
        </w:sectPr>
      </w:pPr>
      <w:r>
        <w:rPr>
          <w:rFonts w:ascii="LiberationSerif" w:eastAsia="Times New Roman" w:hAnsi="LiberationSerif" w:cs="Times New Roman"/>
          <w:color w:val="000000"/>
          <w:lang w:eastAsia="ru-RU"/>
        </w:rPr>
        <w:t xml:space="preserve">от </w:t>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t>«30» августа 2023</w:t>
      </w:r>
      <w:r w:rsidR="00A813C7">
        <w:rPr>
          <w:rFonts w:ascii="LiberationSerif" w:eastAsia="Times New Roman" w:hAnsi="LiberationSerif" w:cs="Times New Roman"/>
          <w:color w:val="000000"/>
          <w:lang w:eastAsia="ru-RU"/>
        </w:rPr>
        <w:t xml:space="preserve"> года  №1</w:t>
      </w:r>
    </w:p>
    <w:p w14:paraId="511F987A" w14:textId="4BF46D81" w:rsidR="007C6537" w:rsidRDefault="007C6537" w:rsidP="007C6537">
      <w:pPr>
        <w:tabs>
          <w:tab w:val="left" w:pos="913"/>
        </w:tabs>
        <w:rPr>
          <w:rFonts w:ascii="Cambria" w:eastAsia="MS Mincho" w:hAnsi="Cambria" w:cs="Times New Roman"/>
        </w:rPr>
      </w:pPr>
    </w:p>
    <w:p w14:paraId="1E7FAC2E" w14:textId="44295EA8" w:rsidR="007C6537" w:rsidRPr="007C6537" w:rsidRDefault="007C6537" w:rsidP="007C6537">
      <w:pPr>
        <w:tabs>
          <w:tab w:val="left" w:pos="913"/>
        </w:tabs>
        <w:rPr>
          <w:rFonts w:ascii="Cambria" w:eastAsia="MS Mincho" w:hAnsi="Cambria" w:cs="Times New Roman"/>
        </w:rPr>
        <w:sectPr w:rsidR="007C6537" w:rsidRPr="007C6537">
          <w:pgSz w:w="11900" w:h="16840"/>
          <w:pgMar w:top="286" w:right="698" w:bottom="1440" w:left="666" w:header="720" w:footer="720" w:gutter="0"/>
          <w:cols w:space="720" w:equalWidth="0">
            <w:col w:w="10536" w:space="0"/>
          </w:cols>
          <w:docGrid w:linePitch="360"/>
        </w:sectPr>
      </w:pPr>
      <w:r>
        <w:rPr>
          <w:rFonts w:ascii="Cambria" w:eastAsia="MS Mincho" w:hAnsi="Cambria" w:cs="Times New Roman"/>
        </w:rPr>
        <w:tab/>
      </w:r>
    </w:p>
    <w:p w14:paraId="015778D9" w14:textId="1D1CB654" w:rsidR="00AE770E" w:rsidRPr="007C6537" w:rsidRDefault="00AE770E" w:rsidP="007C6537">
      <w:pPr>
        <w:autoSpaceDE w:val="0"/>
        <w:autoSpaceDN w:val="0"/>
        <w:spacing w:before="166" w:after="0" w:line="290" w:lineRule="auto"/>
        <w:ind w:right="4320"/>
        <w:rPr>
          <w:rFonts w:ascii="Times New Roman" w:eastAsia="Times New Roman" w:hAnsi="Times New Roman" w:cs="Times New Roman"/>
          <w:color w:val="000000"/>
          <w:sz w:val="24"/>
        </w:rPr>
      </w:pPr>
    </w:p>
    <w:sectPr w:rsidR="00AE770E" w:rsidRPr="007C65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1497F2C"/>
    <w:multiLevelType w:val="hybridMultilevel"/>
    <w:tmpl w:val="0698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BD535C"/>
    <w:multiLevelType w:val="multilevel"/>
    <w:tmpl w:val="829E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54154E"/>
    <w:multiLevelType w:val="hybridMultilevel"/>
    <w:tmpl w:val="23143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760B72"/>
    <w:multiLevelType w:val="hybridMultilevel"/>
    <w:tmpl w:val="B19E8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760B5E"/>
    <w:multiLevelType w:val="hybridMultilevel"/>
    <w:tmpl w:val="A358D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3059E6"/>
    <w:multiLevelType w:val="hybridMultilevel"/>
    <w:tmpl w:val="46DE3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47345"/>
    <w:multiLevelType w:val="hybridMultilevel"/>
    <w:tmpl w:val="BD086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AD5821"/>
    <w:multiLevelType w:val="hybridMultilevel"/>
    <w:tmpl w:val="756E5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511F86"/>
    <w:multiLevelType w:val="hybridMultilevel"/>
    <w:tmpl w:val="41F48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E722AE"/>
    <w:multiLevelType w:val="hybridMultilevel"/>
    <w:tmpl w:val="2E584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AF7AB6"/>
    <w:multiLevelType w:val="hybridMultilevel"/>
    <w:tmpl w:val="C0609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D72877"/>
    <w:multiLevelType w:val="hybridMultilevel"/>
    <w:tmpl w:val="27FEC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921312"/>
    <w:multiLevelType w:val="hybridMultilevel"/>
    <w:tmpl w:val="930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B72BDA"/>
    <w:multiLevelType w:val="hybridMultilevel"/>
    <w:tmpl w:val="0E1EF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114A31"/>
    <w:multiLevelType w:val="hybridMultilevel"/>
    <w:tmpl w:val="224E7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16446B"/>
    <w:multiLevelType w:val="hybridMultilevel"/>
    <w:tmpl w:val="2536E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333C54"/>
    <w:multiLevelType w:val="multilevel"/>
    <w:tmpl w:val="5CFC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535DFF"/>
    <w:multiLevelType w:val="hybridMultilevel"/>
    <w:tmpl w:val="963C1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E575A1"/>
    <w:multiLevelType w:val="hybridMultilevel"/>
    <w:tmpl w:val="C624DB5C"/>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8">
    <w:nsid w:val="57F47C21"/>
    <w:multiLevelType w:val="hybridMultilevel"/>
    <w:tmpl w:val="84F42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CA17BE"/>
    <w:multiLevelType w:val="hybridMultilevel"/>
    <w:tmpl w:val="17209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2581995"/>
    <w:multiLevelType w:val="hybridMultilevel"/>
    <w:tmpl w:val="38CE8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FA10A9"/>
    <w:multiLevelType w:val="hybridMultilevel"/>
    <w:tmpl w:val="CCA21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A77694"/>
    <w:multiLevelType w:val="hybridMultilevel"/>
    <w:tmpl w:val="953CA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9E6753"/>
    <w:multiLevelType w:val="multilevel"/>
    <w:tmpl w:val="73CC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BA02D6"/>
    <w:multiLevelType w:val="hybridMultilevel"/>
    <w:tmpl w:val="FBE05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C41511"/>
    <w:multiLevelType w:val="hybridMultilevel"/>
    <w:tmpl w:val="E546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40282"/>
    <w:multiLevelType w:val="hybridMultilevel"/>
    <w:tmpl w:val="2F2CF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5"/>
  </w:num>
  <w:num w:numId="11">
    <w:abstractNumId w:val="33"/>
  </w:num>
  <w:num w:numId="12">
    <w:abstractNumId w:val="10"/>
  </w:num>
  <w:num w:numId="13">
    <w:abstractNumId w:val="22"/>
  </w:num>
  <w:num w:numId="14">
    <w:abstractNumId w:val="32"/>
  </w:num>
  <w:num w:numId="15">
    <w:abstractNumId w:val="31"/>
  </w:num>
  <w:num w:numId="16">
    <w:abstractNumId w:val="26"/>
  </w:num>
  <w:num w:numId="17">
    <w:abstractNumId w:val="9"/>
  </w:num>
  <w:num w:numId="18">
    <w:abstractNumId w:val="17"/>
  </w:num>
  <w:num w:numId="19">
    <w:abstractNumId w:val="24"/>
  </w:num>
  <w:num w:numId="20">
    <w:abstractNumId w:val="29"/>
  </w:num>
  <w:num w:numId="21">
    <w:abstractNumId w:val="20"/>
  </w:num>
  <w:num w:numId="22">
    <w:abstractNumId w:val="36"/>
  </w:num>
  <w:num w:numId="23">
    <w:abstractNumId w:val="11"/>
  </w:num>
  <w:num w:numId="24">
    <w:abstractNumId w:val="35"/>
  </w:num>
  <w:num w:numId="25">
    <w:abstractNumId w:val="19"/>
  </w:num>
  <w:num w:numId="26">
    <w:abstractNumId w:val="30"/>
  </w:num>
  <w:num w:numId="27">
    <w:abstractNumId w:val="18"/>
  </w:num>
  <w:num w:numId="28">
    <w:abstractNumId w:val="34"/>
  </w:num>
  <w:num w:numId="29">
    <w:abstractNumId w:val="14"/>
  </w:num>
  <w:num w:numId="30">
    <w:abstractNumId w:val="23"/>
  </w:num>
  <w:num w:numId="31">
    <w:abstractNumId w:val="16"/>
  </w:num>
  <w:num w:numId="32">
    <w:abstractNumId w:val="28"/>
  </w:num>
  <w:num w:numId="33">
    <w:abstractNumId w:val="12"/>
  </w:num>
  <w:num w:numId="34">
    <w:abstractNumId w:val="13"/>
  </w:num>
  <w:num w:numId="35">
    <w:abstractNumId w:val="27"/>
  </w:num>
  <w:num w:numId="36">
    <w:abstractNumId w:val="1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972"/>
    <w:rsid w:val="000326D9"/>
    <w:rsid w:val="000573D8"/>
    <w:rsid w:val="0009689E"/>
    <w:rsid w:val="000B4B09"/>
    <w:rsid w:val="000E3952"/>
    <w:rsid w:val="00104469"/>
    <w:rsid w:val="001143DC"/>
    <w:rsid w:val="0015166F"/>
    <w:rsid w:val="0015490A"/>
    <w:rsid w:val="00157F9B"/>
    <w:rsid w:val="00170158"/>
    <w:rsid w:val="0018498C"/>
    <w:rsid w:val="001975E2"/>
    <w:rsid w:val="001B6BB8"/>
    <w:rsid w:val="001E3E74"/>
    <w:rsid w:val="00216DFC"/>
    <w:rsid w:val="00241374"/>
    <w:rsid w:val="002715BC"/>
    <w:rsid w:val="00287C4B"/>
    <w:rsid w:val="002A2359"/>
    <w:rsid w:val="00316092"/>
    <w:rsid w:val="00320DD3"/>
    <w:rsid w:val="003302F4"/>
    <w:rsid w:val="00330A32"/>
    <w:rsid w:val="00335975"/>
    <w:rsid w:val="0038184D"/>
    <w:rsid w:val="003C1972"/>
    <w:rsid w:val="003C3F9B"/>
    <w:rsid w:val="003E403E"/>
    <w:rsid w:val="004D4610"/>
    <w:rsid w:val="005F0486"/>
    <w:rsid w:val="005F5830"/>
    <w:rsid w:val="00625BDC"/>
    <w:rsid w:val="006360DC"/>
    <w:rsid w:val="006607A5"/>
    <w:rsid w:val="006D40D9"/>
    <w:rsid w:val="007425F0"/>
    <w:rsid w:val="007579B7"/>
    <w:rsid w:val="00767367"/>
    <w:rsid w:val="007C6537"/>
    <w:rsid w:val="00821A30"/>
    <w:rsid w:val="00857363"/>
    <w:rsid w:val="008577F8"/>
    <w:rsid w:val="0086603D"/>
    <w:rsid w:val="008C4B41"/>
    <w:rsid w:val="008F2C07"/>
    <w:rsid w:val="00995278"/>
    <w:rsid w:val="009B2B4E"/>
    <w:rsid w:val="009E4B3B"/>
    <w:rsid w:val="00A46A10"/>
    <w:rsid w:val="00A813C7"/>
    <w:rsid w:val="00AA43D1"/>
    <w:rsid w:val="00AE770E"/>
    <w:rsid w:val="00AF3304"/>
    <w:rsid w:val="00B05DF8"/>
    <w:rsid w:val="00B522FD"/>
    <w:rsid w:val="00B54990"/>
    <w:rsid w:val="00B65BF1"/>
    <w:rsid w:val="00B65CD3"/>
    <w:rsid w:val="00BB2E94"/>
    <w:rsid w:val="00BF1E90"/>
    <w:rsid w:val="00C50DF8"/>
    <w:rsid w:val="00C63E59"/>
    <w:rsid w:val="00C67FDA"/>
    <w:rsid w:val="00CB39CC"/>
    <w:rsid w:val="00CF7697"/>
    <w:rsid w:val="00D404F0"/>
    <w:rsid w:val="00D556A3"/>
    <w:rsid w:val="00DA4467"/>
    <w:rsid w:val="00DF6E5D"/>
    <w:rsid w:val="00E010AA"/>
    <w:rsid w:val="00E05F72"/>
    <w:rsid w:val="00E53856"/>
    <w:rsid w:val="00E77BB3"/>
    <w:rsid w:val="00E8777E"/>
    <w:rsid w:val="00EC3FF1"/>
    <w:rsid w:val="00F1194A"/>
    <w:rsid w:val="00FC548D"/>
    <w:rsid w:val="00FD0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65CD3"/>
  </w:style>
  <w:style w:type="paragraph" w:styleId="1">
    <w:name w:val="heading 1"/>
    <w:basedOn w:val="a1"/>
    <w:next w:val="a1"/>
    <w:link w:val="11"/>
    <w:uiPriority w:val="9"/>
    <w:qFormat/>
    <w:rsid w:val="00C50D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C50DF8"/>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C50DF8"/>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C50DF8"/>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C50DF8"/>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C50DF8"/>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C50DF8"/>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C50DF8"/>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C50DF8"/>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10"/>
    <w:uiPriority w:val="9"/>
    <w:rsid w:val="00C50DF8"/>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2"/>
    <w:link w:val="21"/>
    <w:uiPriority w:val="9"/>
    <w:semiHidden/>
    <w:rsid w:val="00C50DF8"/>
    <w:rPr>
      <w:rFonts w:ascii="Calibri" w:eastAsia="MS Gothic" w:hAnsi="Calibri" w:cs="Times New Roman"/>
      <w:b/>
      <w:bCs/>
      <w:color w:val="4F81BD"/>
      <w:sz w:val="26"/>
      <w:szCs w:val="26"/>
    </w:rPr>
  </w:style>
  <w:style w:type="character" w:customStyle="1" w:styleId="32">
    <w:name w:val="Заголовок 3 Знак"/>
    <w:basedOn w:val="a2"/>
    <w:link w:val="31"/>
    <w:uiPriority w:val="9"/>
    <w:semiHidden/>
    <w:rsid w:val="00C50DF8"/>
    <w:rPr>
      <w:rFonts w:ascii="Calibri" w:eastAsia="MS Gothic" w:hAnsi="Calibri" w:cs="Times New Roman"/>
      <w:b/>
      <w:bCs/>
      <w:color w:val="4F81BD"/>
    </w:rPr>
  </w:style>
  <w:style w:type="character" w:customStyle="1" w:styleId="40">
    <w:name w:val="Заголовок 4 Знак"/>
    <w:basedOn w:val="a2"/>
    <w:link w:val="4"/>
    <w:uiPriority w:val="9"/>
    <w:semiHidden/>
    <w:rsid w:val="00C50DF8"/>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C50DF8"/>
    <w:rPr>
      <w:rFonts w:ascii="Calibri" w:eastAsia="MS Gothic" w:hAnsi="Calibri" w:cs="Times New Roman"/>
      <w:color w:val="243F60"/>
    </w:rPr>
  </w:style>
  <w:style w:type="character" w:customStyle="1" w:styleId="60">
    <w:name w:val="Заголовок 6 Знак"/>
    <w:basedOn w:val="a2"/>
    <w:link w:val="6"/>
    <w:uiPriority w:val="9"/>
    <w:semiHidden/>
    <w:rsid w:val="00C50DF8"/>
    <w:rPr>
      <w:rFonts w:ascii="Calibri" w:eastAsia="MS Gothic" w:hAnsi="Calibri" w:cs="Times New Roman"/>
      <w:i/>
      <w:iCs/>
      <w:color w:val="243F60"/>
    </w:rPr>
  </w:style>
  <w:style w:type="character" w:customStyle="1" w:styleId="70">
    <w:name w:val="Заголовок 7 Знак"/>
    <w:basedOn w:val="a2"/>
    <w:link w:val="7"/>
    <w:uiPriority w:val="9"/>
    <w:semiHidden/>
    <w:rsid w:val="00C50DF8"/>
    <w:rPr>
      <w:rFonts w:ascii="Calibri" w:eastAsia="MS Gothic" w:hAnsi="Calibri" w:cs="Times New Roman"/>
      <w:i/>
      <w:iCs/>
      <w:color w:val="404040"/>
    </w:rPr>
  </w:style>
  <w:style w:type="character" w:customStyle="1" w:styleId="80">
    <w:name w:val="Заголовок 8 Знак"/>
    <w:basedOn w:val="a2"/>
    <w:link w:val="8"/>
    <w:uiPriority w:val="9"/>
    <w:semiHidden/>
    <w:rsid w:val="00C50DF8"/>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C50DF8"/>
    <w:rPr>
      <w:rFonts w:ascii="Calibri" w:eastAsia="MS Gothic" w:hAnsi="Calibri" w:cs="Times New Roman"/>
      <w:i/>
      <w:iCs/>
      <w:color w:val="404040"/>
      <w:sz w:val="20"/>
      <w:szCs w:val="20"/>
    </w:rPr>
  </w:style>
  <w:style w:type="paragraph" w:customStyle="1" w:styleId="110">
    <w:name w:val="Заголовок 11"/>
    <w:basedOn w:val="a1"/>
    <w:next w:val="a1"/>
    <w:link w:val="10"/>
    <w:uiPriority w:val="9"/>
    <w:qFormat/>
    <w:rsid w:val="00C50DF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1"/>
    <w:next w:val="a1"/>
    <w:uiPriority w:val="9"/>
    <w:unhideWhenUsed/>
    <w:qFormat/>
    <w:rsid w:val="00C50DF8"/>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C50DF8"/>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C50DF8"/>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C50DF8"/>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C50DF8"/>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C50DF8"/>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C50DF8"/>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C50DF8"/>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C50DF8"/>
  </w:style>
  <w:style w:type="paragraph" w:styleId="a5">
    <w:name w:val="header"/>
    <w:basedOn w:val="a1"/>
    <w:link w:val="a6"/>
    <w:uiPriority w:val="99"/>
    <w:unhideWhenUsed/>
    <w:rsid w:val="00C50DF8"/>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C50DF8"/>
    <w:rPr>
      <w:rFonts w:eastAsia="MS Mincho"/>
      <w:lang w:val="en-US"/>
    </w:rPr>
  </w:style>
  <w:style w:type="paragraph" w:styleId="a7">
    <w:name w:val="footer"/>
    <w:basedOn w:val="a1"/>
    <w:link w:val="a8"/>
    <w:uiPriority w:val="99"/>
    <w:unhideWhenUsed/>
    <w:rsid w:val="00C50DF8"/>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C50DF8"/>
    <w:rPr>
      <w:rFonts w:eastAsia="MS Mincho"/>
      <w:lang w:val="en-US"/>
    </w:rPr>
  </w:style>
  <w:style w:type="paragraph" w:styleId="a9">
    <w:name w:val="No Spacing"/>
    <w:uiPriority w:val="1"/>
    <w:qFormat/>
    <w:rsid w:val="00C50DF8"/>
    <w:pPr>
      <w:spacing w:after="0" w:line="240" w:lineRule="auto"/>
    </w:pPr>
    <w:rPr>
      <w:rFonts w:eastAsia="MS Mincho"/>
      <w:lang w:val="en-US"/>
    </w:rPr>
  </w:style>
  <w:style w:type="paragraph" w:customStyle="1" w:styleId="13">
    <w:name w:val="Заголовок1"/>
    <w:basedOn w:val="a1"/>
    <w:next w:val="a1"/>
    <w:uiPriority w:val="10"/>
    <w:qFormat/>
    <w:rsid w:val="00C50DF8"/>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C50DF8"/>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C50DF8"/>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C50DF8"/>
    <w:rPr>
      <w:rFonts w:ascii="Calibri" w:eastAsia="MS Gothic" w:hAnsi="Calibri" w:cs="Times New Roman"/>
      <w:i/>
      <w:iCs/>
      <w:color w:val="4F81BD"/>
      <w:spacing w:val="15"/>
      <w:sz w:val="24"/>
      <w:szCs w:val="24"/>
    </w:rPr>
  </w:style>
  <w:style w:type="paragraph" w:styleId="ae">
    <w:name w:val="List Paragraph"/>
    <w:basedOn w:val="a1"/>
    <w:uiPriority w:val="34"/>
    <w:qFormat/>
    <w:rsid w:val="00C50DF8"/>
    <w:pPr>
      <w:spacing w:after="200" w:line="276" w:lineRule="auto"/>
      <w:ind w:left="720"/>
      <w:contextualSpacing/>
    </w:pPr>
    <w:rPr>
      <w:rFonts w:eastAsia="MS Mincho"/>
      <w:lang w:val="en-US"/>
    </w:rPr>
  </w:style>
  <w:style w:type="paragraph" w:styleId="af">
    <w:name w:val="Body Text"/>
    <w:basedOn w:val="a1"/>
    <w:link w:val="af0"/>
    <w:uiPriority w:val="99"/>
    <w:unhideWhenUsed/>
    <w:rsid w:val="00C50DF8"/>
    <w:pPr>
      <w:spacing w:after="120" w:line="276" w:lineRule="auto"/>
    </w:pPr>
    <w:rPr>
      <w:rFonts w:eastAsia="MS Mincho"/>
      <w:lang w:val="en-US"/>
    </w:rPr>
  </w:style>
  <w:style w:type="character" w:customStyle="1" w:styleId="af0">
    <w:name w:val="Основной текст Знак"/>
    <w:basedOn w:val="a2"/>
    <w:link w:val="af"/>
    <w:uiPriority w:val="99"/>
    <w:rsid w:val="00C50DF8"/>
    <w:rPr>
      <w:rFonts w:eastAsia="MS Mincho"/>
      <w:lang w:val="en-US"/>
    </w:rPr>
  </w:style>
  <w:style w:type="paragraph" w:styleId="23">
    <w:name w:val="Body Text 2"/>
    <w:basedOn w:val="a1"/>
    <w:link w:val="24"/>
    <w:uiPriority w:val="99"/>
    <w:unhideWhenUsed/>
    <w:rsid w:val="00C50DF8"/>
    <w:pPr>
      <w:spacing w:after="120" w:line="480" w:lineRule="auto"/>
    </w:pPr>
    <w:rPr>
      <w:rFonts w:eastAsia="MS Mincho"/>
      <w:lang w:val="en-US"/>
    </w:rPr>
  </w:style>
  <w:style w:type="character" w:customStyle="1" w:styleId="24">
    <w:name w:val="Основной текст 2 Знак"/>
    <w:basedOn w:val="a2"/>
    <w:link w:val="23"/>
    <w:uiPriority w:val="99"/>
    <w:rsid w:val="00C50DF8"/>
    <w:rPr>
      <w:rFonts w:eastAsia="MS Mincho"/>
      <w:lang w:val="en-US"/>
    </w:rPr>
  </w:style>
  <w:style w:type="paragraph" w:styleId="33">
    <w:name w:val="Body Text 3"/>
    <w:basedOn w:val="a1"/>
    <w:link w:val="34"/>
    <w:uiPriority w:val="99"/>
    <w:unhideWhenUsed/>
    <w:rsid w:val="00C50DF8"/>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C50DF8"/>
    <w:rPr>
      <w:rFonts w:eastAsia="MS Mincho"/>
      <w:sz w:val="16"/>
      <w:szCs w:val="16"/>
      <w:lang w:val="en-US"/>
    </w:rPr>
  </w:style>
  <w:style w:type="paragraph" w:styleId="af1">
    <w:name w:val="List"/>
    <w:basedOn w:val="a1"/>
    <w:uiPriority w:val="99"/>
    <w:unhideWhenUsed/>
    <w:rsid w:val="00C50DF8"/>
    <w:pPr>
      <w:spacing w:after="200" w:line="276" w:lineRule="auto"/>
      <w:ind w:left="360" w:hanging="360"/>
      <w:contextualSpacing/>
    </w:pPr>
    <w:rPr>
      <w:rFonts w:eastAsia="MS Mincho"/>
      <w:lang w:val="en-US"/>
    </w:rPr>
  </w:style>
  <w:style w:type="paragraph" w:styleId="25">
    <w:name w:val="List 2"/>
    <w:basedOn w:val="a1"/>
    <w:uiPriority w:val="99"/>
    <w:unhideWhenUsed/>
    <w:rsid w:val="00C50DF8"/>
    <w:pPr>
      <w:spacing w:after="200" w:line="276" w:lineRule="auto"/>
      <w:ind w:left="720" w:hanging="360"/>
      <w:contextualSpacing/>
    </w:pPr>
    <w:rPr>
      <w:rFonts w:eastAsia="MS Mincho"/>
      <w:lang w:val="en-US"/>
    </w:rPr>
  </w:style>
  <w:style w:type="paragraph" w:styleId="35">
    <w:name w:val="List 3"/>
    <w:basedOn w:val="a1"/>
    <w:uiPriority w:val="99"/>
    <w:unhideWhenUsed/>
    <w:rsid w:val="00C50DF8"/>
    <w:pPr>
      <w:spacing w:after="200" w:line="276" w:lineRule="auto"/>
      <w:ind w:left="1080" w:hanging="360"/>
      <w:contextualSpacing/>
    </w:pPr>
    <w:rPr>
      <w:rFonts w:eastAsia="MS Mincho"/>
      <w:lang w:val="en-US"/>
    </w:rPr>
  </w:style>
  <w:style w:type="paragraph" w:styleId="a0">
    <w:name w:val="List Bullet"/>
    <w:basedOn w:val="a1"/>
    <w:uiPriority w:val="99"/>
    <w:unhideWhenUsed/>
    <w:rsid w:val="00C50DF8"/>
    <w:pPr>
      <w:numPr>
        <w:numId w:val="1"/>
      </w:numPr>
      <w:spacing w:after="200" w:line="276" w:lineRule="auto"/>
      <w:contextualSpacing/>
    </w:pPr>
    <w:rPr>
      <w:rFonts w:eastAsia="MS Mincho"/>
      <w:lang w:val="en-US"/>
    </w:rPr>
  </w:style>
  <w:style w:type="paragraph" w:styleId="20">
    <w:name w:val="List Bullet 2"/>
    <w:basedOn w:val="a1"/>
    <w:uiPriority w:val="99"/>
    <w:unhideWhenUsed/>
    <w:rsid w:val="00C50DF8"/>
    <w:pPr>
      <w:numPr>
        <w:numId w:val="2"/>
      </w:numPr>
      <w:spacing w:after="200" w:line="276" w:lineRule="auto"/>
      <w:contextualSpacing/>
    </w:pPr>
    <w:rPr>
      <w:rFonts w:eastAsia="MS Mincho"/>
      <w:lang w:val="en-US"/>
    </w:rPr>
  </w:style>
  <w:style w:type="paragraph" w:styleId="30">
    <w:name w:val="List Bullet 3"/>
    <w:basedOn w:val="a1"/>
    <w:uiPriority w:val="99"/>
    <w:unhideWhenUsed/>
    <w:rsid w:val="00C50DF8"/>
    <w:pPr>
      <w:numPr>
        <w:numId w:val="3"/>
      </w:numPr>
      <w:spacing w:after="200" w:line="276" w:lineRule="auto"/>
      <w:contextualSpacing/>
    </w:pPr>
    <w:rPr>
      <w:rFonts w:eastAsia="MS Mincho"/>
      <w:lang w:val="en-US"/>
    </w:rPr>
  </w:style>
  <w:style w:type="paragraph" w:styleId="a">
    <w:name w:val="List Number"/>
    <w:basedOn w:val="a1"/>
    <w:uiPriority w:val="99"/>
    <w:unhideWhenUsed/>
    <w:rsid w:val="00C50DF8"/>
    <w:pPr>
      <w:numPr>
        <w:numId w:val="5"/>
      </w:numPr>
      <w:spacing w:after="200" w:line="276" w:lineRule="auto"/>
      <w:contextualSpacing/>
    </w:pPr>
    <w:rPr>
      <w:rFonts w:eastAsia="MS Mincho"/>
      <w:lang w:val="en-US"/>
    </w:rPr>
  </w:style>
  <w:style w:type="paragraph" w:styleId="2">
    <w:name w:val="List Number 2"/>
    <w:basedOn w:val="a1"/>
    <w:uiPriority w:val="99"/>
    <w:unhideWhenUsed/>
    <w:rsid w:val="00C50DF8"/>
    <w:pPr>
      <w:numPr>
        <w:numId w:val="6"/>
      </w:numPr>
      <w:spacing w:after="200" w:line="276" w:lineRule="auto"/>
      <w:contextualSpacing/>
    </w:pPr>
    <w:rPr>
      <w:rFonts w:eastAsia="MS Mincho"/>
      <w:lang w:val="en-US"/>
    </w:rPr>
  </w:style>
  <w:style w:type="paragraph" w:styleId="3">
    <w:name w:val="List Number 3"/>
    <w:basedOn w:val="a1"/>
    <w:uiPriority w:val="99"/>
    <w:unhideWhenUsed/>
    <w:rsid w:val="00C50DF8"/>
    <w:pPr>
      <w:numPr>
        <w:numId w:val="7"/>
      </w:numPr>
      <w:spacing w:after="200" w:line="276" w:lineRule="auto"/>
      <w:contextualSpacing/>
    </w:pPr>
    <w:rPr>
      <w:rFonts w:eastAsia="MS Mincho"/>
      <w:lang w:val="en-US"/>
    </w:rPr>
  </w:style>
  <w:style w:type="paragraph" w:styleId="af2">
    <w:name w:val="List Continue"/>
    <w:basedOn w:val="a1"/>
    <w:uiPriority w:val="99"/>
    <w:unhideWhenUsed/>
    <w:rsid w:val="00C50DF8"/>
    <w:pPr>
      <w:spacing w:after="120" w:line="276" w:lineRule="auto"/>
      <w:ind w:left="360"/>
      <w:contextualSpacing/>
    </w:pPr>
    <w:rPr>
      <w:rFonts w:eastAsia="MS Mincho"/>
      <w:lang w:val="en-US"/>
    </w:rPr>
  </w:style>
  <w:style w:type="paragraph" w:styleId="26">
    <w:name w:val="List Continue 2"/>
    <w:basedOn w:val="a1"/>
    <w:uiPriority w:val="99"/>
    <w:unhideWhenUsed/>
    <w:rsid w:val="00C50DF8"/>
    <w:pPr>
      <w:spacing w:after="120" w:line="276" w:lineRule="auto"/>
      <w:ind w:left="720"/>
      <w:contextualSpacing/>
    </w:pPr>
    <w:rPr>
      <w:rFonts w:eastAsia="MS Mincho"/>
      <w:lang w:val="en-US"/>
    </w:rPr>
  </w:style>
  <w:style w:type="paragraph" w:styleId="36">
    <w:name w:val="List Continue 3"/>
    <w:basedOn w:val="a1"/>
    <w:uiPriority w:val="99"/>
    <w:unhideWhenUsed/>
    <w:rsid w:val="00C50DF8"/>
    <w:pPr>
      <w:spacing w:after="120" w:line="276" w:lineRule="auto"/>
      <w:ind w:left="1080"/>
      <w:contextualSpacing/>
    </w:pPr>
    <w:rPr>
      <w:rFonts w:eastAsia="MS Mincho"/>
      <w:lang w:val="en-US"/>
    </w:rPr>
  </w:style>
  <w:style w:type="paragraph" w:styleId="af3">
    <w:name w:val="macro"/>
    <w:link w:val="af4"/>
    <w:uiPriority w:val="99"/>
    <w:unhideWhenUsed/>
    <w:rsid w:val="00C50DF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C50DF8"/>
    <w:rPr>
      <w:rFonts w:ascii="Courier" w:eastAsia="MS Mincho" w:hAnsi="Courier"/>
      <w:sz w:val="20"/>
      <w:szCs w:val="20"/>
      <w:lang w:val="en-US"/>
    </w:rPr>
  </w:style>
  <w:style w:type="paragraph" w:customStyle="1" w:styleId="211">
    <w:name w:val="Цитата 21"/>
    <w:basedOn w:val="a1"/>
    <w:next w:val="a1"/>
    <w:uiPriority w:val="29"/>
    <w:qFormat/>
    <w:rsid w:val="00C50DF8"/>
    <w:pPr>
      <w:spacing w:after="200" w:line="276" w:lineRule="auto"/>
    </w:pPr>
    <w:rPr>
      <w:rFonts w:eastAsia="MS Mincho"/>
      <w:i/>
      <w:iCs/>
      <w:color w:val="000000"/>
      <w:lang w:val="en-US"/>
    </w:rPr>
  </w:style>
  <w:style w:type="character" w:customStyle="1" w:styleId="27">
    <w:name w:val="Цитата 2 Знак"/>
    <w:basedOn w:val="a2"/>
    <w:link w:val="28"/>
    <w:uiPriority w:val="29"/>
    <w:rsid w:val="00C50DF8"/>
    <w:rPr>
      <w:i/>
      <w:iCs/>
      <w:color w:val="000000"/>
    </w:rPr>
  </w:style>
  <w:style w:type="paragraph" w:customStyle="1" w:styleId="15">
    <w:name w:val="Название объекта1"/>
    <w:basedOn w:val="a1"/>
    <w:next w:val="a1"/>
    <w:uiPriority w:val="35"/>
    <w:semiHidden/>
    <w:unhideWhenUsed/>
    <w:qFormat/>
    <w:rsid w:val="00C50DF8"/>
    <w:pPr>
      <w:spacing w:after="200" w:line="240" w:lineRule="auto"/>
    </w:pPr>
    <w:rPr>
      <w:rFonts w:eastAsia="MS Mincho"/>
      <w:b/>
      <w:bCs/>
      <w:color w:val="4F81BD"/>
      <w:sz w:val="18"/>
      <w:szCs w:val="18"/>
      <w:lang w:val="en-US"/>
    </w:rPr>
  </w:style>
  <w:style w:type="character" w:styleId="af5">
    <w:name w:val="Strong"/>
    <w:basedOn w:val="a2"/>
    <w:uiPriority w:val="22"/>
    <w:qFormat/>
    <w:rsid w:val="00C50DF8"/>
    <w:rPr>
      <w:b/>
      <w:bCs/>
    </w:rPr>
  </w:style>
  <w:style w:type="character" w:styleId="af6">
    <w:name w:val="Emphasis"/>
    <w:basedOn w:val="a2"/>
    <w:uiPriority w:val="20"/>
    <w:qFormat/>
    <w:rsid w:val="00C50DF8"/>
    <w:rPr>
      <w:i/>
      <w:iCs/>
    </w:rPr>
  </w:style>
  <w:style w:type="paragraph" w:customStyle="1" w:styleId="16">
    <w:name w:val="Выделенная цитата1"/>
    <w:basedOn w:val="a1"/>
    <w:next w:val="a1"/>
    <w:uiPriority w:val="30"/>
    <w:qFormat/>
    <w:rsid w:val="00C50DF8"/>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C50DF8"/>
    <w:rPr>
      <w:b/>
      <w:bCs/>
      <w:i/>
      <w:iCs/>
      <w:color w:val="4F81BD"/>
    </w:rPr>
  </w:style>
  <w:style w:type="character" w:customStyle="1" w:styleId="17">
    <w:name w:val="Слабое выделение1"/>
    <w:basedOn w:val="a2"/>
    <w:uiPriority w:val="19"/>
    <w:qFormat/>
    <w:rsid w:val="00C50DF8"/>
    <w:rPr>
      <w:i/>
      <w:iCs/>
      <w:color w:val="808080"/>
    </w:rPr>
  </w:style>
  <w:style w:type="character" w:customStyle="1" w:styleId="18">
    <w:name w:val="Сильное выделение1"/>
    <w:basedOn w:val="a2"/>
    <w:uiPriority w:val="21"/>
    <w:qFormat/>
    <w:rsid w:val="00C50DF8"/>
    <w:rPr>
      <w:b/>
      <w:bCs/>
      <w:i/>
      <w:iCs/>
      <w:color w:val="4F81BD"/>
    </w:rPr>
  </w:style>
  <w:style w:type="character" w:customStyle="1" w:styleId="19">
    <w:name w:val="Слабая ссылка1"/>
    <w:basedOn w:val="a2"/>
    <w:uiPriority w:val="31"/>
    <w:qFormat/>
    <w:rsid w:val="00C50DF8"/>
    <w:rPr>
      <w:smallCaps/>
      <w:color w:val="C0504D"/>
      <w:u w:val="single"/>
    </w:rPr>
  </w:style>
  <w:style w:type="character" w:customStyle="1" w:styleId="1a">
    <w:name w:val="Сильная ссылка1"/>
    <w:basedOn w:val="a2"/>
    <w:uiPriority w:val="32"/>
    <w:qFormat/>
    <w:rsid w:val="00C50DF8"/>
    <w:rPr>
      <w:b/>
      <w:bCs/>
      <w:smallCaps/>
      <w:color w:val="C0504D"/>
      <w:spacing w:val="5"/>
      <w:u w:val="single"/>
    </w:rPr>
  </w:style>
  <w:style w:type="character" w:styleId="af9">
    <w:name w:val="Book Title"/>
    <w:basedOn w:val="a2"/>
    <w:uiPriority w:val="33"/>
    <w:qFormat/>
    <w:rsid w:val="00C50DF8"/>
    <w:rPr>
      <w:b/>
      <w:bCs/>
      <w:smallCaps/>
      <w:spacing w:val="5"/>
    </w:rPr>
  </w:style>
  <w:style w:type="character" w:customStyle="1" w:styleId="11">
    <w:name w:val="Заголовок 1 Знак1"/>
    <w:basedOn w:val="a2"/>
    <w:link w:val="1"/>
    <w:uiPriority w:val="9"/>
    <w:rsid w:val="00C50DF8"/>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C50DF8"/>
    <w:pPr>
      <w:spacing w:before="480" w:line="276" w:lineRule="auto"/>
      <w:outlineLvl w:val="9"/>
    </w:pPr>
    <w:rPr>
      <w:b/>
      <w:bCs/>
      <w:sz w:val="28"/>
      <w:szCs w:val="28"/>
      <w:lang w:val="en-US"/>
    </w:rPr>
  </w:style>
  <w:style w:type="table" w:styleId="afb">
    <w:name w:val="Table Grid"/>
    <w:basedOn w:val="a3"/>
    <w:uiPriority w:val="59"/>
    <w:rsid w:val="00C50DF8"/>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C50DF8"/>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C50DF8"/>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C50DF8"/>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C50DF8"/>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C50DF8"/>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C50DF8"/>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C50DF8"/>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C50DF8"/>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C50DF8"/>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C50DF8"/>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C50DF8"/>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C50DF8"/>
    <w:rPr>
      <w:rFonts w:eastAsiaTheme="minorEastAsia"/>
      <w:color w:val="5A5A5A" w:themeColor="text1" w:themeTint="A5"/>
      <w:spacing w:val="15"/>
    </w:rPr>
  </w:style>
  <w:style w:type="paragraph" w:styleId="28">
    <w:name w:val="Quote"/>
    <w:basedOn w:val="a1"/>
    <w:next w:val="a1"/>
    <w:link w:val="27"/>
    <w:uiPriority w:val="29"/>
    <w:qFormat/>
    <w:rsid w:val="00C50DF8"/>
    <w:pPr>
      <w:spacing w:before="200"/>
      <w:ind w:left="864" w:right="864"/>
      <w:jc w:val="center"/>
    </w:pPr>
    <w:rPr>
      <w:i/>
      <w:iCs/>
      <w:color w:val="000000"/>
    </w:rPr>
  </w:style>
  <w:style w:type="character" w:customStyle="1" w:styleId="216">
    <w:name w:val="Цитата 2 Знак1"/>
    <w:basedOn w:val="a2"/>
    <w:uiPriority w:val="29"/>
    <w:rsid w:val="00C50DF8"/>
    <w:rPr>
      <w:i/>
      <w:iCs/>
      <w:color w:val="404040" w:themeColor="text1" w:themeTint="BF"/>
    </w:rPr>
  </w:style>
  <w:style w:type="character" w:customStyle="1" w:styleId="410">
    <w:name w:val="Заголовок 4 Знак1"/>
    <w:basedOn w:val="a2"/>
    <w:uiPriority w:val="9"/>
    <w:semiHidden/>
    <w:rsid w:val="00C50DF8"/>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C50DF8"/>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C50DF8"/>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C50DF8"/>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C50DF8"/>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C50DF8"/>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C50DF8"/>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C50DF8"/>
    <w:rPr>
      <w:i/>
      <w:iCs/>
      <w:color w:val="5B9BD5" w:themeColor="accent1"/>
    </w:rPr>
  </w:style>
  <w:style w:type="character" w:styleId="aff3">
    <w:name w:val="Subtle Emphasis"/>
    <w:basedOn w:val="a2"/>
    <w:uiPriority w:val="19"/>
    <w:qFormat/>
    <w:rsid w:val="00C50DF8"/>
    <w:rPr>
      <w:i/>
      <w:iCs/>
      <w:color w:val="404040" w:themeColor="text1" w:themeTint="BF"/>
    </w:rPr>
  </w:style>
  <w:style w:type="character" w:styleId="aff4">
    <w:name w:val="Intense Emphasis"/>
    <w:basedOn w:val="a2"/>
    <w:uiPriority w:val="21"/>
    <w:qFormat/>
    <w:rsid w:val="00C50DF8"/>
    <w:rPr>
      <w:i/>
      <w:iCs/>
      <w:color w:val="5B9BD5" w:themeColor="accent1"/>
    </w:rPr>
  </w:style>
  <w:style w:type="character" w:styleId="aff5">
    <w:name w:val="Subtle Reference"/>
    <w:basedOn w:val="a2"/>
    <w:uiPriority w:val="31"/>
    <w:qFormat/>
    <w:rsid w:val="00C50DF8"/>
    <w:rPr>
      <w:smallCaps/>
      <w:color w:val="5A5A5A" w:themeColor="text1" w:themeTint="A5"/>
    </w:rPr>
  </w:style>
  <w:style w:type="character" w:styleId="aff6">
    <w:name w:val="Intense Reference"/>
    <w:basedOn w:val="a2"/>
    <w:uiPriority w:val="32"/>
    <w:qFormat/>
    <w:rsid w:val="00C50DF8"/>
    <w:rPr>
      <w:b/>
      <w:bCs/>
      <w:smallCaps/>
      <w:color w:val="5B9BD5" w:themeColor="accent1"/>
      <w:spacing w:val="5"/>
    </w:rPr>
  </w:style>
  <w:style w:type="table" w:styleId="afc">
    <w:name w:val="Light Shading"/>
    <w:basedOn w:val="a3"/>
    <w:uiPriority w:val="60"/>
    <w:semiHidden/>
    <w:unhideWhenUsed/>
    <w:rsid w:val="00C50D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C50DF8"/>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C50DF8"/>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C50DF8"/>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50DF8"/>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50DF8"/>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50DF8"/>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Normal (Web)"/>
    <w:basedOn w:val="a1"/>
    <w:uiPriority w:val="99"/>
    <w:semiHidden/>
    <w:unhideWhenUsed/>
    <w:rsid w:val="00C50DF8"/>
    <w:rPr>
      <w:rFonts w:ascii="Times New Roman" w:hAnsi="Times New Roman" w:cs="Times New Roman"/>
      <w:sz w:val="24"/>
      <w:szCs w:val="24"/>
    </w:rPr>
  </w:style>
  <w:style w:type="character" w:styleId="aff8">
    <w:name w:val="Hyperlink"/>
    <w:basedOn w:val="a2"/>
    <w:uiPriority w:val="99"/>
    <w:unhideWhenUsed/>
    <w:rsid w:val="009B2B4E"/>
    <w:rPr>
      <w:color w:val="0563C1" w:themeColor="hyperlink"/>
      <w:u w:val="single"/>
    </w:rPr>
  </w:style>
  <w:style w:type="paragraph" w:styleId="aff9">
    <w:name w:val="Balloon Text"/>
    <w:basedOn w:val="a1"/>
    <w:link w:val="affa"/>
    <w:uiPriority w:val="99"/>
    <w:semiHidden/>
    <w:unhideWhenUsed/>
    <w:rsid w:val="006607A5"/>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6607A5"/>
    <w:rPr>
      <w:rFonts w:ascii="Segoe UI" w:hAnsi="Segoe UI" w:cs="Segoe UI"/>
      <w:sz w:val="18"/>
      <w:szCs w:val="18"/>
    </w:rPr>
  </w:style>
  <w:style w:type="character" w:customStyle="1" w:styleId="UnresolvedMention">
    <w:name w:val="Unresolved Mention"/>
    <w:basedOn w:val="a2"/>
    <w:uiPriority w:val="99"/>
    <w:semiHidden/>
    <w:unhideWhenUsed/>
    <w:rsid w:val="0009689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65CD3"/>
  </w:style>
  <w:style w:type="paragraph" w:styleId="1">
    <w:name w:val="heading 1"/>
    <w:basedOn w:val="a1"/>
    <w:next w:val="a1"/>
    <w:link w:val="11"/>
    <w:uiPriority w:val="9"/>
    <w:qFormat/>
    <w:rsid w:val="00C50D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C50DF8"/>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C50DF8"/>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C50DF8"/>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C50DF8"/>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C50DF8"/>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C50DF8"/>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C50DF8"/>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C50DF8"/>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10"/>
    <w:uiPriority w:val="9"/>
    <w:rsid w:val="00C50DF8"/>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2"/>
    <w:link w:val="21"/>
    <w:uiPriority w:val="9"/>
    <w:semiHidden/>
    <w:rsid w:val="00C50DF8"/>
    <w:rPr>
      <w:rFonts w:ascii="Calibri" w:eastAsia="MS Gothic" w:hAnsi="Calibri" w:cs="Times New Roman"/>
      <w:b/>
      <w:bCs/>
      <w:color w:val="4F81BD"/>
      <w:sz w:val="26"/>
      <w:szCs w:val="26"/>
    </w:rPr>
  </w:style>
  <w:style w:type="character" w:customStyle="1" w:styleId="32">
    <w:name w:val="Заголовок 3 Знак"/>
    <w:basedOn w:val="a2"/>
    <w:link w:val="31"/>
    <w:uiPriority w:val="9"/>
    <w:semiHidden/>
    <w:rsid w:val="00C50DF8"/>
    <w:rPr>
      <w:rFonts w:ascii="Calibri" w:eastAsia="MS Gothic" w:hAnsi="Calibri" w:cs="Times New Roman"/>
      <w:b/>
      <w:bCs/>
      <w:color w:val="4F81BD"/>
    </w:rPr>
  </w:style>
  <w:style w:type="character" w:customStyle="1" w:styleId="40">
    <w:name w:val="Заголовок 4 Знак"/>
    <w:basedOn w:val="a2"/>
    <w:link w:val="4"/>
    <w:uiPriority w:val="9"/>
    <w:semiHidden/>
    <w:rsid w:val="00C50DF8"/>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C50DF8"/>
    <w:rPr>
      <w:rFonts w:ascii="Calibri" w:eastAsia="MS Gothic" w:hAnsi="Calibri" w:cs="Times New Roman"/>
      <w:color w:val="243F60"/>
    </w:rPr>
  </w:style>
  <w:style w:type="character" w:customStyle="1" w:styleId="60">
    <w:name w:val="Заголовок 6 Знак"/>
    <w:basedOn w:val="a2"/>
    <w:link w:val="6"/>
    <w:uiPriority w:val="9"/>
    <w:semiHidden/>
    <w:rsid w:val="00C50DF8"/>
    <w:rPr>
      <w:rFonts w:ascii="Calibri" w:eastAsia="MS Gothic" w:hAnsi="Calibri" w:cs="Times New Roman"/>
      <w:i/>
      <w:iCs/>
      <w:color w:val="243F60"/>
    </w:rPr>
  </w:style>
  <w:style w:type="character" w:customStyle="1" w:styleId="70">
    <w:name w:val="Заголовок 7 Знак"/>
    <w:basedOn w:val="a2"/>
    <w:link w:val="7"/>
    <w:uiPriority w:val="9"/>
    <w:semiHidden/>
    <w:rsid w:val="00C50DF8"/>
    <w:rPr>
      <w:rFonts w:ascii="Calibri" w:eastAsia="MS Gothic" w:hAnsi="Calibri" w:cs="Times New Roman"/>
      <w:i/>
      <w:iCs/>
      <w:color w:val="404040"/>
    </w:rPr>
  </w:style>
  <w:style w:type="character" w:customStyle="1" w:styleId="80">
    <w:name w:val="Заголовок 8 Знак"/>
    <w:basedOn w:val="a2"/>
    <w:link w:val="8"/>
    <w:uiPriority w:val="9"/>
    <w:semiHidden/>
    <w:rsid w:val="00C50DF8"/>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C50DF8"/>
    <w:rPr>
      <w:rFonts w:ascii="Calibri" w:eastAsia="MS Gothic" w:hAnsi="Calibri" w:cs="Times New Roman"/>
      <w:i/>
      <w:iCs/>
      <w:color w:val="404040"/>
      <w:sz w:val="20"/>
      <w:szCs w:val="20"/>
    </w:rPr>
  </w:style>
  <w:style w:type="paragraph" w:customStyle="1" w:styleId="110">
    <w:name w:val="Заголовок 11"/>
    <w:basedOn w:val="a1"/>
    <w:next w:val="a1"/>
    <w:link w:val="10"/>
    <w:uiPriority w:val="9"/>
    <w:qFormat/>
    <w:rsid w:val="00C50DF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1"/>
    <w:next w:val="a1"/>
    <w:uiPriority w:val="9"/>
    <w:unhideWhenUsed/>
    <w:qFormat/>
    <w:rsid w:val="00C50DF8"/>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C50DF8"/>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C50DF8"/>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C50DF8"/>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C50DF8"/>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C50DF8"/>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C50DF8"/>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C50DF8"/>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C50DF8"/>
  </w:style>
  <w:style w:type="paragraph" w:styleId="a5">
    <w:name w:val="header"/>
    <w:basedOn w:val="a1"/>
    <w:link w:val="a6"/>
    <w:uiPriority w:val="99"/>
    <w:unhideWhenUsed/>
    <w:rsid w:val="00C50DF8"/>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C50DF8"/>
    <w:rPr>
      <w:rFonts w:eastAsia="MS Mincho"/>
      <w:lang w:val="en-US"/>
    </w:rPr>
  </w:style>
  <w:style w:type="paragraph" w:styleId="a7">
    <w:name w:val="footer"/>
    <w:basedOn w:val="a1"/>
    <w:link w:val="a8"/>
    <w:uiPriority w:val="99"/>
    <w:unhideWhenUsed/>
    <w:rsid w:val="00C50DF8"/>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C50DF8"/>
    <w:rPr>
      <w:rFonts w:eastAsia="MS Mincho"/>
      <w:lang w:val="en-US"/>
    </w:rPr>
  </w:style>
  <w:style w:type="paragraph" w:styleId="a9">
    <w:name w:val="No Spacing"/>
    <w:uiPriority w:val="1"/>
    <w:qFormat/>
    <w:rsid w:val="00C50DF8"/>
    <w:pPr>
      <w:spacing w:after="0" w:line="240" w:lineRule="auto"/>
    </w:pPr>
    <w:rPr>
      <w:rFonts w:eastAsia="MS Mincho"/>
      <w:lang w:val="en-US"/>
    </w:rPr>
  </w:style>
  <w:style w:type="paragraph" w:customStyle="1" w:styleId="13">
    <w:name w:val="Заголовок1"/>
    <w:basedOn w:val="a1"/>
    <w:next w:val="a1"/>
    <w:uiPriority w:val="10"/>
    <w:qFormat/>
    <w:rsid w:val="00C50DF8"/>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C50DF8"/>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C50DF8"/>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C50DF8"/>
    <w:rPr>
      <w:rFonts w:ascii="Calibri" w:eastAsia="MS Gothic" w:hAnsi="Calibri" w:cs="Times New Roman"/>
      <w:i/>
      <w:iCs/>
      <w:color w:val="4F81BD"/>
      <w:spacing w:val="15"/>
      <w:sz w:val="24"/>
      <w:szCs w:val="24"/>
    </w:rPr>
  </w:style>
  <w:style w:type="paragraph" w:styleId="ae">
    <w:name w:val="List Paragraph"/>
    <w:basedOn w:val="a1"/>
    <w:uiPriority w:val="34"/>
    <w:qFormat/>
    <w:rsid w:val="00C50DF8"/>
    <w:pPr>
      <w:spacing w:after="200" w:line="276" w:lineRule="auto"/>
      <w:ind w:left="720"/>
      <w:contextualSpacing/>
    </w:pPr>
    <w:rPr>
      <w:rFonts w:eastAsia="MS Mincho"/>
      <w:lang w:val="en-US"/>
    </w:rPr>
  </w:style>
  <w:style w:type="paragraph" w:styleId="af">
    <w:name w:val="Body Text"/>
    <w:basedOn w:val="a1"/>
    <w:link w:val="af0"/>
    <w:uiPriority w:val="99"/>
    <w:unhideWhenUsed/>
    <w:rsid w:val="00C50DF8"/>
    <w:pPr>
      <w:spacing w:after="120" w:line="276" w:lineRule="auto"/>
    </w:pPr>
    <w:rPr>
      <w:rFonts w:eastAsia="MS Mincho"/>
      <w:lang w:val="en-US"/>
    </w:rPr>
  </w:style>
  <w:style w:type="character" w:customStyle="1" w:styleId="af0">
    <w:name w:val="Основной текст Знак"/>
    <w:basedOn w:val="a2"/>
    <w:link w:val="af"/>
    <w:uiPriority w:val="99"/>
    <w:rsid w:val="00C50DF8"/>
    <w:rPr>
      <w:rFonts w:eastAsia="MS Mincho"/>
      <w:lang w:val="en-US"/>
    </w:rPr>
  </w:style>
  <w:style w:type="paragraph" w:styleId="23">
    <w:name w:val="Body Text 2"/>
    <w:basedOn w:val="a1"/>
    <w:link w:val="24"/>
    <w:uiPriority w:val="99"/>
    <w:unhideWhenUsed/>
    <w:rsid w:val="00C50DF8"/>
    <w:pPr>
      <w:spacing w:after="120" w:line="480" w:lineRule="auto"/>
    </w:pPr>
    <w:rPr>
      <w:rFonts w:eastAsia="MS Mincho"/>
      <w:lang w:val="en-US"/>
    </w:rPr>
  </w:style>
  <w:style w:type="character" w:customStyle="1" w:styleId="24">
    <w:name w:val="Основной текст 2 Знак"/>
    <w:basedOn w:val="a2"/>
    <w:link w:val="23"/>
    <w:uiPriority w:val="99"/>
    <w:rsid w:val="00C50DF8"/>
    <w:rPr>
      <w:rFonts w:eastAsia="MS Mincho"/>
      <w:lang w:val="en-US"/>
    </w:rPr>
  </w:style>
  <w:style w:type="paragraph" w:styleId="33">
    <w:name w:val="Body Text 3"/>
    <w:basedOn w:val="a1"/>
    <w:link w:val="34"/>
    <w:uiPriority w:val="99"/>
    <w:unhideWhenUsed/>
    <w:rsid w:val="00C50DF8"/>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C50DF8"/>
    <w:rPr>
      <w:rFonts w:eastAsia="MS Mincho"/>
      <w:sz w:val="16"/>
      <w:szCs w:val="16"/>
      <w:lang w:val="en-US"/>
    </w:rPr>
  </w:style>
  <w:style w:type="paragraph" w:styleId="af1">
    <w:name w:val="List"/>
    <w:basedOn w:val="a1"/>
    <w:uiPriority w:val="99"/>
    <w:unhideWhenUsed/>
    <w:rsid w:val="00C50DF8"/>
    <w:pPr>
      <w:spacing w:after="200" w:line="276" w:lineRule="auto"/>
      <w:ind w:left="360" w:hanging="360"/>
      <w:contextualSpacing/>
    </w:pPr>
    <w:rPr>
      <w:rFonts w:eastAsia="MS Mincho"/>
      <w:lang w:val="en-US"/>
    </w:rPr>
  </w:style>
  <w:style w:type="paragraph" w:styleId="25">
    <w:name w:val="List 2"/>
    <w:basedOn w:val="a1"/>
    <w:uiPriority w:val="99"/>
    <w:unhideWhenUsed/>
    <w:rsid w:val="00C50DF8"/>
    <w:pPr>
      <w:spacing w:after="200" w:line="276" w:lineRule="auto"/>
      <w:ind w:left="720" w:hanging="360"/>
      <w:contextualSpacing/>
    </w:pPr>
    <w:rPr>
      <w:rFonts w:eastAsia="MS Mincho"/>
      <w:lang w:val="en-US"/>
    </w:rPr>
  </w:style>
  <w:style w:type="paragraph" w:styleId="35">
    <w:name w:val="List 3"/>
    <w:basedOn w:val="a1"/>
    <w:uiPriority w:val="99"/>
    <w:unhideWhenUsed/>
    <w:rsid w:val="00C50DF8"/>
    <w:pPr>
      <w:spacing w:after="200" w:line="276" w:lineRule="auto"/>
      <w:ind w:left="1080" w:hanging="360"/>
      <w:contextualSpacing/>
    </w:pPr>
    <w:rPr>
      <w:rFonts w:eastAsia="MS Mincho"/>
      <w:lang w:val="en-US"/>
    </w:rPr>
  </w:style>
  <w:style w:type="paragraph" w:styleId="a0">
    <w:name w:val="List Bullet"/>
    <w:basedOn w:val="a1"/>
    <w:uiPriority w:val="99"/>
    <w:unhideWhenUsed/>
    <w:rsid w:val="00C50DF8"/>
    <w:pPr>
      <w:numPr>
        <w:numId w:val="1"/>
      </w:numPr>
      <w:spacing w:after="200" w:line="276" w:lineRule="auto"/>
      <w:contextualSpacing/>
    </w:pPr>
    <w:rPr>
      <w:rFonts w:eastAsia="MS Mincho"/>
      <w:lang w:val="en-US"/>
    </w:rPr>
  </w:style>
  <w:style w:type="paragraph" w:styleId="20">
    <w:name w:val="List Bullet 2"/>
    <w:basedOn w:val="a1"/>
    <w:uiPriority w:val="99"/>
    <w:unhideWhenUsed/>
    <w:rsid w:val="00C50DF8"/>
    <w:pPr>
      <w:numPr>
        <w:numId w:val="2"/>
      </w:numPr>
      <w:spacing w:after="200" w:line="276" w:lineRule="auto"/>
      <w:contextualSpacing/>
    </w:pPr>
    <w:rPr>
      <w:rFonts w:eastAsia="MS Mincho"/>
      <w:lang w:val="en-US"/>
    </w:rPr>
  </w:style>
  <w:style w:type="paragraph" w:styleId="30">
    <w:name w:val="List Bullet 3"/>
    <w:basedOn w:val="a1"/>
    <w:uiPriority w:val="99"/>
    <w:unhideWhenUsed/>
    <w:rsid w:val="00C50DF8"/>
    <w:pPr>
      <w:numPr>
        <w:numId w:val="3"/>
      </w:numPr>
      <w:spacing w:after="200" w:line="276" w:lineRule="auto"/>
      <w:contextualSpacing/>
    </w:pPr>
    <w:rPr>
      <w:rFonts w:eastAsia="MS Mincho"/>
      <w:lang w:val="en-US"/>
    </w:rPr>
  </w:style>
  <w:style w:type="paragraph" w:styleId="a">
    <w:name w:val="List Number"/>
    <w:basedOn w:val="a1"/>
    <w:uiPriority w:val="99"/>
    <w:unhideWhenUsed/>
    <w:rsid w:val="00C50DF8"/>
    <w:pPr>
      <w:numPr>
        <w:numId w:val="5"/>
      </w:numPr>
      <w:spacing w:after="200" w:line="276" w:lineRule="auto"/>
      <w:contextualSpacing/>
    </w:pPr>
    <w:rPr>
      <w:rFonts w:eastAsia="MS Mincho"/>
      <w:lang w:val="en-US"/>
    </w:rPr>
  </w:style>
  <w:style w:type="paragraph" w:styleId="2">
    <w:name w:val="List Number 2"/>
    <w:basedOn w:val="a1"/>
    <w:uiPriority w:val="99"/>
    <w:unhideWhenUsed/>
    <w:rsid w:val="00C50DF8"/>
    <w:pPr>
      <w:numPr>
        <w:numId w:val="6"/>
      </w:numPr>
      <w:spacing w:after="200" w:line="276" w:lineRule="auto"/>
      <w:contextualSpacing/>
    </w:pPr>
    <w:rPr>
      <w:rFonts w:eastAsia="MS Mincho"/>
      <w:lang w:val="en-US"/>
    </w:rPr>
  </w:style>
  <w:style w:type="paragraph" w:styleId="3">
    <w:name w:val="List Number 3"/>
    <w:basedOn w:val="a1"/>
    <w:uiPriority w:val="99"/>
    <w:unhideWhenUsed/>
    <w:rsid w:val="00C50DF8"/>
    <w:pPr>
      <w:numPr>
        <w:numId w:val="7"/>
      </w:numPr>
      <w:spacing w:after="200" w:line="276" w:lineRule="auto"/>
      <w:contextualSpacing/>
    </w:pPr>
    <w:rPr>
      <w:rFonts w:eastAsia="MS Mincho"/>
      <w:lang w:val="en-US"/>
    </w:rPr>
  </w:style>
  <w:style w:type="paragraph" w:styleId="af2">
    <w:name w:val="List Continue"/>
    <w:basedOn w:val="a1"/>
    <w:uiPriority w:val="99"/>
    <w:unhideWhenUsed/>
    <w:rsid w:val="00C50DF8"/>
    <w:pPr>
      <w:spacing w:after="120" w:line="276" w:lineRule="auto"/>
      <w:ind w:left="360"/>
      <w:contextualSpacing/>
    </w:pPr>
    <w:rPr>
      <w:rFonts w:eastAsia="MS Mincho"/>
      <w:lang w:val="en-US"/>
    </w:rPr>
  </w:style>
  <w:style w:type="paragraph" w:styleId="26">
    <w:name w:val="List Continue 2"/>
    <w:basedOn w:val="a1"/>
    <w:uiPriority w:val="99"/>
    <w:unhideWhenUsed/>
    <w:rsid w:val="00C50DF8"/>
    <w:pPr>
      <w:spacing w:after="120" w:line="276" w:lineRule="auto"/>
      <w:ind w:left="720"/>
      <w:contextualSpacing/>
    </w:pPr>
    <w:rPr>
      <w:rFonts w:eastAsia="MS Mincho"/>
      <w:lang w:val="en-US"/>
    </w:rPr>
  </w:style>
  <w:style w:type="paragraph" w:styleId="36">
    <w:name w:val="List Continue 3"/>
    <w:basedOn w:val="a1"/>
    <w:uiPriority w:val="99"/>
    <w:unhideWhenUsed/>
    <w:rsid w:val="00C50DF8"/>
    <w:pPr>
      <w:spacing w:after="120" w:line="276" w:lineRule="auto"/>
      <w:ind w:left="1080"/>
      <w:contextualSpacing/>
    </w:pPr>
    <w:rPr>
      <w:rFonts w:eastAsia="MS Mincho"/>
      <w:lang w:val="en-US"/>
    </w:rPr>
  </w:style>
  <w:style w:type="paragraph" w:styleId="af3">
    <w:name w:val="macro"/>
    <w:link w:val="af4"/>
    <w:uiPriority w:val="99"/>
    <w:unhideWhenUsed/>
    <w:rsid w:val="00C50DF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C50DF8"/>
    <w:rPr>
      <w:rFonts w:ascii="Courier" w:eastAsia="MS Mincho" w:hAnsi="Courier"/>
      <w:sz w:val="20"/>
      <w:szCs w:val="20"/>
      <w:lang w:val="en-US"/>
    </w:rPr>
  </w:style>
  <w:style w:type="paragraph" w:customStyle="1" w:styleId="211">
    <w:name w:val="Цитата 21"/>
    <w:basedOn w:val="a1"/>
    <w:next w:val="a1"/>
    <w:uiPriority w:val="29"/>
    <w:qFormat/>
    <w:rsid w:val="00C50DF8"/>
    <w:pPr>
      <w:spacing w:after="200" w:line="276" w:lineRule="auto"/>
    </w:pPr>
    <w:rPr>
      <w:rFonts w:eastAsia="MS Mincho"/>
      <w:i/>
      <w:iCs/>
      <w:color w:val="000000"/>
      <w:lang w:val="en-US"/>
    </w:rPr>
  </w:style>
  <w:style w:type="character" w:customStyle="1" w:styleId="27">
    <w:name w:val="Цитата 2 Знак"/>
    <w:basedOn w:val="a2"/>
    <w:link w:val="28"/>
    <w:uiPriority w:val="29"/>
    <w:rsid w:val="00C50DF8"/>
    <w:rPr>
      <w:i/>
      <w:iCs/>
      <w:color w:val="000000"/>
    </w:rPr>
  </w:style>
  <w:style w:type="paragraph" w:customStyle="1" w:styleId="15">
    <w:name w:val="Название объекта1"/>
    <w:basedOn w:val="a1"/>
    <w:next w:val="a1"/>
    <w:uiPriority w:val="35"/>
    <w:semiHidden/>
    <w:unhideWhenUsed/>
    <w:qFormat/>
    <w:rsid w:val="00C50DF8"/>
    <w:pPr>
      <w:spacing w:after="200" w:line="240" w:lineRule="auto"/>
    </w:pPr>
    <w:rPr>
      <w:rFonts w:eastAsia="MS Mincho"/>
      <w:b/>
      <w:bCs/>
      <w:color w:val="4F81BD"/>
      <w:sz w:val="18"/>
      <w:szCs w:val="18"/>
      <w:lang w:val="en-US"/>
    </w:rPr>
  </w:style>
  <w:style w:type="character" w:styleId="af5">
    <w:name w:val="Strong"/>
    <w:basedOn w:val="a2"/>
    <w:uiPriority w:val="22"/>
    <w:qFormat/>
    <w:rsid w:val="00C50DF8"/>
    <w:rPr>
      <w:b/>
      <w:bCs/>
    </w:rPr>
  </w:style>
  <w:style w:type="character" w:styleId="af6">
    <w:name w:val="Emphasis"/>
    <w:basedOn w:val="a2"/>
    <w:uiPriority w:val="20"/>
    <w:qFormat/>
    <w:rsid w:val="00C50DF8"/>
    <w:rPr>
      <w:i/>
      <w:iCs/>
    </w:rPr>
  </w:style>
  <w:style w:type="paragraph" w:customStyle="1" w:styleId="16">
    <w:name w:val="Выделенная цитата1"/>
    <w:basedOn w:val="a1"/>
    <w:next w:val="a1"/>
    <w:uiPriority w:val="30"/>
    <w:qFormat/>
    <w:rsid w:val="00C50DF8"/>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C50DF8"/>
    <w:rPr>
      <w:b/>
      <w:bCs/>
      <w:i/>
      <w:iCs/>
      <w:color w:val="4F81BD"/>
    </w:rPr>
  </w:style>
  <w:style w:type="character" w:customStyle="1" w:styleId="17">
    <w:name w:val="Слабое выделение1"/>
    <w:basedOn w:val="a2"/>
    <w:uiPriority w:val="19"/>
    <w:qFormat/>
    <w:rsid w:val="00C50DF8"/>
    <w:rPr>
      <w:i/>
      <w:iCs/>
      <w:color w:val="808080"/>
    </w:rPr>
  </w:style>
  <w:style w:type="character" w:customStyle="1" w:styleId="18">
    <w:name w:val="Сильное выделение1"/>
    <w:basedOn w:val="a2"/>
    <w:uiPriority w:val="21"/>
    <w:qFormat/>
    <w:rsid w:val="00C50DF8"/>
    <w:rPr>
      <w:b/>
      <w:bCs/>
      <w:i/>
      <w:iCs/>
      <w:color w:val="4F81BD"/>
    </w:rPr>
  </w:style>
  <w:style w:type="character" w:customStyle="1" w:styleId="19">
    <w:name w:val="Слабая ссылка1"/>
    <w:basedOn w:val="a2"/>
    <w:uiPriority w:val="31"/>
    <w:qFormat/>
    <w:rsid w:val="00C50DF8"/>
    <w:rPr>
      <w:smallCaps/>
      <w:color w:val="C0504D"/>
      <w:u w:val="single"/>
    </w:rPr>
  </w:style>
  <w:style w:type="character" w:customStyle="1" w:styleId="1a">
    <w:name w:val="Сильная ссылка1"/>
    <w:basedOn w:val="a2"/>
    <w:uiPriority w:val="32"/>
    <w:qFormat/>
    <w:rsid w:val="00C50DF8"/>
    <w:rPr>
      <w:b/>
      <w:bCs/>
      <w:smallCaps/>
      <w:color w:val="C0504D"/>
      <w:spacing w:val="5"/>
      <w:u w:val="single"/>
    </w:rPr>
  </w:style>
  <w:style w:type="character" w:styleId="af9">
    <w:name w:val="Book Title"/>
    <w:basedOn w:val="a2"/>
    <w:uiPriority w:val="33"/>
    <w:qFormat/>
    <w:rsid w:val="00C50DF8"/>
    <w:rPr>
      <w:b/>
      <w:bCs/>
      <w:smallCaps/>
      <w:spacing w:val="5"/>
    </w:rPr>
  </w:style>
  <w:style w:type="character" w:customStyle="1" w:styleId="11">
    <w:name w:val="Заголовок 1 Знак1"/>
    <w:basedOn w:val="a2"/>
    <w:link w:val="1"/>
    <w:uiPriority w:val="9"/>
    <w:rsid w:val="00C50DF8"/>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C50DF8"/>
    <w:pPr>
      <w:spacing w:before="480" w:line="276" w:lineRule="auto"/>
      <w:outlineLvl w:val="9"/>
    </w:pPr>
    <w:rPr>
      <w:b/>
      <w:bCs/>
      <w:sz w:val="28"/>
      <w:szCs w:val="28"/>
      <w:lang w:val="en-US"/>
    </w:rPr>
  </w:style>
  <w:style w:type="table" w:styleId="afb">
    <w:name w:val="Table Grid"/>
    <w:basedOn w:val="a3"/>
    <w:uiPriority w:val="59"/>
    <w:rsid w:val="00C50DF8"/>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C50DF8"/>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C50DF8"/>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C50DF8"/>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C50DF8"/>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C50DF8"/>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C50DF8"/>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C50DF8"/>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C50DF8"/>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C50DF8"/>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C50DF8"/>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C50DF8"/>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C50DF8"/>
    <w:rPr>
      <w:rFonts w:eastAsiaTheme="minorEastAsia"/>
      <w:color w:val="5A5A5A" w:themeColor="text1" w:themeTint="A5"/>
      <w:spacing w:val="15"/>
    </w:rPr>
  </w:style>
  <w:style w:type="paragraph" w:styleId="28">
    <w:name w:val="Quote"/>
    <w:basedOn w:val="a1"/>
    <w:next w:val="a1"/>
    <w:link w:val="27"/>
    <w:uiPriority w:val="29"/>
    <w:qFormat/>
    <w:rsid w:val="00C50DF8"/>
    <w:pPr>
      <w:spacing w:before="200"/>
      <w:ind w:left="864" w:right="864"/>
      <w:jc w:val="center"/>
    </w:pPr>
    <w:rPr>
      <w:i/>
      <w:iCs/>
      <w:color w:val="000000"/>
    </w:rPr>
  </w:style>
  <w:style w:type="character" w:customStyle="1" w:styleId="216">
    <w:name w:val="Цитата 2 Знак1"/>
    <w:basedOn w:val="a2"/>
    <w:uiPriority w:val="29"/>
    <w:rsid w:val="00C50DF8"/>
    <w:rPr>
      <w:i/>
      <w:iCs/>
      <w:color w:val="404040" w:themeColor="text1" w:themeTint="BF"/>
    </w:rPr>
  </w:style>
  <w:style w:type="character" w:customStyle="1" w:styleId="410">
    <w:name w:val="Заголовок 4 Знак1"/>
    <w:basedOn w:val="a2"/>
    <w:uiPriority w:val="9"/>
    <w:semiHidden/>
    <w:rsid w:val="00C50DF8"/>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C50DF8"/>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C50DF8"/>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C50DF8"/>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C50DF8"/>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C50DF8"/>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C50DF8"/>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C50DF8"/>
    <w:rPr>
      <w:i/>
      <w:iCs/>
      <w:color w:val="5B9BD5" w:themeColor="accent1"/>
    </w:rPr>
  </w:style>
  <w:style w:type="character" w:styleId="aff3">
    <w:name w:val="Subtle Emphasis"/>
    <w:basedOn w:val="a2"/>
    <w:uiPriority w:val="19"/>
    <w:qFormat/>
    <w:rsid w:val="00C50DF8"/>
    <w:rPr>
      <w:i/>
      <w:iCs/>
      <w:color w:val="404040" w:themeColor="text1" w:themeTint="BF"/>
    </w:rPr>
  </w:style>
  <w:style w:type="character" w:styleId="aff4">
    <w:name w:val="Intense Emphasis"/>
    <w:basedOn w:val="a2"/>
    <w:uiPriority w:val="21"/>
    <w:qFormat/>
    <w:rsid w:val="00C50DF8"/>
    <w:rPr>
      <w:i/>
      <w:iCs/>
      <w:color w:val="5B9BD5" w:themeColor="accent1"/>
    </w:rPr>
  </w:style>
  <w:style w:type="character" w:styleId="aff5">
    <w:name w:val="Subtle Reference"/>
    <w:basedOn w:val="a2"/>
    <w:uiPriority w:val="31"/>
    <w:qFormat/>
    <w:rsid w:val="00C50DF8"/>
    <w:rPr>
      <w:smallCaps/>
      <w:color w:val="5A5A5A" w:themeColor="text1" w:themeTint="A5"/>
    </w:rPr>
  </w:style>
  <w:style w:type="character" w:styleId="aff6">
    <w:name w:val="Intense Reference"/>
    <w:basedOn w:val="a2"/>
    <w:uiPriority w:val="32"/>
    <w:qFormat/>
    <w:rsid w:val="00C50DF8"/>
    <w:rPr>
      <w:b/>
      <w:bCs/>
      <w:smallCaps/>
      <w:color w:val="5B9BD5" w:themeColor="accent1"/>
      <w:spacing w:val="5"/>
    </w:rPr>
  </w:style>
  <w:style w:type="table" w:styleId="afc">
    <w:name w:val="Light Shading"/>
    <w:basedOn w:val="a3"/>
    <w:uiPriority w:val="60"/>
    <w:semiHidden/>
    <w:unhideWhenUsed/>
    <w:rsid w:val="00C50D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C50DF8"/>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C50DF8"/>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C50DF8"/>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50DF8"/>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50DF8"/>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50DF8"/>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Normal (Web)"/>
    <w:basedOn w:val="a1"/>
    <w:uiPriority w:val="99"/>
    <w:semiHidden/>
    <w:unhideWhenUsed/>
    <w:rsid w:val="00C50DF8"/>
    <w:rPr>
      <w:rFonts w:ascii="Times New Roman" w:hAnsi="Times New Roman" w:cs="Times New Roman"/>
      <w:sz w:val="24"/>
      <w:szCs w:val="24"/>
    </w:rPr>
  </w:style>
  <w:style w:type="character" w:styleId="aff8">
    <w:name w:val="Hyperlink"/>
    <w:basedOn w:val="a2"/>
    <w:uiPriority w:val="99"/>
    <w:unhideWhenUsed/>
    <w:rsid w:val="009B2B4E"/>
    <w:rPr>
      <w:color w:val="0563C1" w:themeColor="hyperlink"/>
      <w:u w:val="single"/>
    </w:rPr>
  </w:style>
  <w:style w:type="paragraph" w:styleId="aff9">
    <w:name w:val="Balloon Text"/>
    <w:basedOn w:val="a1"/>
    <w:link w:val="affa"/>
    <w:uiPriority w:val="99"/>
    <w:semiHidden/>
    <w:unhideWhenUsed/>
    <w:rsid w:val="006607A5"/>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6607A5"/>
    <w:rPr>
      <w:rFonts w:ascii="Segoe UI" w:hAnsi="Segoe UI" w:cs="Segoe UI"/>
      <w:sz w:val="18"/>
      <w:szCs w:val="18"/>
    </w:rPr>
  </w:style>
  <w:style w:type="character" w:customStyle="1" w:styleId="UnresolvedMention">
    <w:name w:val="Unresolved Mention"/>
    <w:basedOn w:val="a2"/>
    <w:uiPriority w:val="99"/>
    <w:semiHidden/>
    <w:unhideWhenUsed/>
    <w:rsid w:val="00096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0bj.ru/" TargetMode="External"/><Relationship Id="rId3" Type="http://schemas.openxmlformats.org/officeDocument/2006/relationships/styles" Target="styles.xml"/><Relationship Id="rId7" Type="http://schemas.openxmlformats.org/officeDocument/2006/relationships/hyperlink" Target="https://multiur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088D-9D55-4B72-8FA5-CA49E247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6548</Words>
  <Characters>37326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Анна</cp:lastModifiedBy>
  <cp:revision>52</cp:revision>
  <cp:lastPrinted>2022-05-24T13:47:00Z</cp:lastPrinted>
  <dcterms:created xsi:type="dcterms:W3CDTF">2022-05-20T06:33:00Z</dcterms:created>
  <dcterms:modified xsi:type="dcterms:W3CDTF">2023-09-04T09:57:00Z</dcterms:modified>
</cp:coreProperties>
</file>